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A0118" w14:textId="37A98044" w:rsidR="00EE2E31" w:rsidRPr="00EE2E31" w:rsidRDefault="00EE2E31" w:rsidP="00EE2E31">
      <w:pPr>
        <w:keepNext/>
        <w:keepLines/>
        <w:pBdr>
          <w:bottom w:val="single" w:sz="4" w:space="2" w:color="C0504D"/>
        </w:pBdr>
        <w:suppressAutoHyphens/>
        <w:jc w:val="right"/>
        <w:outlineLvl w:val="0"/>
        <w:rPr>
          <w:rFonts w:eastAsia="MS Gothic"/>
          <w:lang w:val="en-US" w:eastAsia="ar-SA"/>
        </w:rPr>
      </w:pPr>
      <w:proofErr w:type="spellStart"/>
      <w:r w:rsidRPr="00EE2E31">
        <w:rPr>
          <w:rFonts w:eastAsia="MS Gothic"/>
          <w:lang w:val="en-US" w:eastAsia="ar-SA"/>
        </w:rPr>
        <w:t>Pirkimo</w:t>
      </w:r>
      <w:proofErr w:type="spellEnd"/>
      <w:r w:rsidRPr="00EE2E31">
        <w:rPr>
          <w:rFonts w:eastAsia="MS Gothic"/>
          <w:lang w:val="en-US" w:eastAsia="ar-SA"/>
        </w:rPr>
        <w:t xml:space="preserve"> </w:t>
      </w:r>
      <w:proofErr w:type="spellStart"/>
      <w:r w:rsidRPr="00EE2E31">
        <w:rPr>
          <w:rFonts w:eastAsia="MS Gothic"/>
          <w:lang w:val="en-US" w:eastAsia="ar-SA"/>
        </w:rPr>
        <w:t>sąlygų</w:t>
      </w:r>
      <w:proofErr w:type="spellEnd"/>
      <w:r w:rsidRPr="00EE2E31">
        <w:rPr>
          <w:rFonts w:eastAsia="MS Gothic"/>
          <w:lang w:val="en-US" w:eastAsia="ar-SA"/>
        </w:rPr>
        <w:t xml:space="preserve"> </w:t>
      </w:r>
      <w:r>
        <w:rPr>
          <w:rFonts w:eastAsia="MS Gothic"/>
          <w:lang w:val="en-US" w:eastAsia="ar-SA"/>
        </w:rPr>
        <w:t>8.1</w:t>
      </w:r>
      <w:r w:rsidRPr="00EE2E31">
        <w:rPr>
          <w:rFonts w:eastAsia="MS Gothic"/>
          <w:lang w:val="en-US" w:eastAsia="ar-SA"/>
        </w:rPr>
        <w:t xml:space="preserve"> </w:t>
      </w:r>
      <w:proofErr w:type="spellStart"/>
      <w:r w:rsidRPr="00EE2E31">
        <w:rPr>
          <w:rFonts w:eastAsia="MS Gothic"/>
          <w:lang w:val="en-US" w:eastAsia="ar-SA"/>
        </w:rPr>
        <w:t>priedas</w:t>
      </w:r>
      <w:proofErr w:type="spellEnd"/>
      <w:r w:rsidRPr="00EE2E31">
        <w:rPr>
          <w:rFonts w:eastAsia="MS Gothic"/>
          <w:lang w:val="en-US" w:eastAsia="ar-SA"/>
        </w:rPr>
        <w:t xml:space="preserve"> </w:t>
      </w:r>
    </w:p>
    <w:p w14:paraId="5948F76B" w14:textId="49D9A069" w:rsidR="00EE2E31" w:rsidRPr="00EE2E31" w:rsidRDefault="00EE2E31" w:rsidP="00EE2E31">
      <w:pPr>
        <w:keepNext/>
        <w:keepLines/>
        <w:pBdr>
          <w:bottom w:val="single" w:sz="4" w:space="2" w:color="C0504D"/>
        </w:pBdr>
        <w:suppressAutoHyphens/>
        <w:jc w:val="right"/>
        <w:outlineLvl w:val="0"/>
        <w:rPr>
          <w:rFonts w:eastAsia="MS Gothic"/>
          <w:lang w:val="en-US" w:eastAsia="ar-SA"/>
        </w:rPr>
      </w:pPr>
      <w:r w:rsidRPr="00EE2E31">
        <w:rPr>
          <w:rFonts w:eastAsia="Calibri"/>
          <w:lang w:val="en-US" w:eastAsia="ar-SA"/>
        </w:rPr>
        <w:t>„</w:t>
      </w:r>
      <w:proofErr w:type="spellStart"/>
      <w:r>
        <w:rPr>
          <w:rFonts w:eastAsia="Calibri"/>
          <w:lang w:val="en-US" w:eastAsia="ar-SA"/>
        </w:rPr>
        <w:t>Sutarties</w:t>
      </w:r>
      <w:proofErr w:type="spellEnd"/>
      <w:r>
        <w:rPr>
          <w:rFonts w:eastAsia="Calibri"/>
          <w:lang w:val="en-US" w:eastAsia="ar-SA"/>
        </w:rPr>
        <w:t xml:space="preserve"> </w:t>
      </w:r>
      <w:proofErr w:type="spellStart"/>
      <w:r>
        <w:rPr>
          <w:rFonts w:eastAsia="Calibri"/>
          <w:lang w:val="en-US" w:eastAsia="ar-SA"/>
        </w:rPr>
        <w:t>projekto</w:t>
      </w:r>
      <w:proofErr w:type="spellEnd"/>
      <w:r>
        <w:rPr>
          <w:rFonts w:eastAsia="Calibri"/>
          <w:lang w:val="en-US" w:eastAsia="ar-SA"/>
        </w:rPr>
        <w:t xml:space="preserve"> </w:t>
      </w:r>
      <w:proofErr w:type="spellStart"/>
      <w:r>
        <w:rPr>
          <w:rFonts w:eastAsia="Calibri"/>
          <w:lang w:val="en-US" w:eastAsia="ar-SA"/>
        </w:rPr>
        <w:t>bendrosios</w:t>
      </w:r>
      <w:proofErr w:type="spellEnd"/>
      <w:r>
        <w:rPr>
          <w:rFonts w:eastAsia="Calibri"/>
          <w:lang w:val="en-US" w:eastAsia="ar-SA"/>
        </w:rPr>
        <w:t xml:space="preserve"> </w:t>
      </w:r>
      <w:proofErr w:type="spellStart"/>
      <w:r>
        <w:rPr>
          <w:rFonts w:eastAsia="Calibri"/>
          <w:lang w:val="en-US" w:eastAsia="ar-SA"/>
        </w:rPr>
        <w:t>sąlygos</w:t>
      </w:r>
      <w:proofErr w:type="spellEnd"/>
      <w:r w:rsidRPr="00EE2E31">
        <w:rPr>
          <w:rFonts w:eastAsia="Calibri"/>
          <w:lang w:val="en-US" w:eastAsia="ar-SA"/>
        </w:rPr>
        <w:t xml:space="preserve"> “</w:t>
      </w:r>
    </w:p>
    <w:p w14:paraId="7660023C" w14:textId="77777777" w:rsidR="009C456B" w:rsidRDefault="009C456B" w:rsidP="009C456B">
      <w:pPr>
        <w:spacing w:line="276" w:lineRule="auto"/>
        <w:jc w:val="center"/>
        <w:rPr>
          <w:b/>
          <w:caps/>
        </w:rPr>
      </w:pPr>
    </w:p>
    <w:p w14:paraId="5C42ADE2" w14:textId="77777777" w:rsidR="009C456B" w:rsidRDefault="009C456B" w:rsidP="009C456B">
      <w:pPr>
        <w:spacing w:line="276" w:lineRule="auto"/>
        <w:jc w:val="center"/>
        <w:rPr>
          <w:b/>
          <w:caps/>
        </w:rPr>
      </w:pPr>
      <w:r>
        <w:rPr>
          <w:b/>
          <w:caps/>
        </w:rPr>
        <w:t>PASLAUGŲ pirkimo</w:t>
      </w:r>
      <w:r>
        <w:rPr>
          <w:rFonts w:eastAsia="Arial"/>
        </w:rPr>
        <w:t>–</w:t>
      </w:r>
      <w:r>
        <w:rPr>
          <w:b/>
          <w:caps/>
        </w:rPr>
        <w:t>pardavimo sutarties Bendrosios sąlygos</w:t>
      </w:r>
    </w:p>
    <w:p w14:paraId="05159B22" w14:textId="77777777" w:rsidR="009C456B" w:rsidRDefault="009C456B" w:rsidP="009C456B">
      <w:pPr>
        <w:spacing w:line="276" w:lineRule="auto"/>
        <w:jc w:val="center"/>
      </w:pPr>
    </w:p>
    <w:p w14:paraId="28ED2DA3" w14:textId="77777777" w:rsidR="009C456B" w:rsidRDefault="009C456B" w:rsidP="009C456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DFC883A" w14:textId="77777777" w:rsidR="009C456B" w:rsidRDefault="009C456B" w:rsidP="009C456B">
      <w:pPr>
        <w:keepNext/>
        <w:keepLines/>
        <w:tabs>
          <w:tab w:val="left" w:pos="426"/>
        </w:tabs>
        <w:spacing w:line="276" w:lineRule="auto"/>
        <w:jc w:val="both"/>
        <w:rPr>
          <w:rFonts w:eastAsia="Cambria"/>
          <w:b/>
          <w:bCs/>
          <w:caps/>
          <w14:numSpacing w14:val="tabular"/>
        </w:rPr>
      </w:pPr>
    </w:p>
    <w:p w14:paraId="4C02F3E2" w14:textId="77777777" w:rsidR="009C456B" w:rsidRDefault="009C456B" w:rsidP="009C456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85304A3" w14:textId="77777777" w:rsidR="009C456B" w:rsidRDefault="009C456B" w:rsidP="009C456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3E5AB66" w14:textId="77777777" w:rsidR="009C456B" w:rsidRDefault="009C456B" w:rsidP="009C456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CED14C9"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E434DB7"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709587F" w14:textId="77777777" w:rsidR="009C456B" w:rsidRDefault="009C456B" w:rsidP="009C456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C94D303" w14:textId="77777777" w:rsidR="009C456B" w:rsidRDefault="009C456B" w:rsidP="009C456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46FC986"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F92CC55" w14:textId="77777777" w:rsidR="009C456B" w:rsidRDefault="009C456B" w:rsidP="009C456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5DB5AAA0" w14:textId="77777777" w:rsidR="009C456B" w:rsidRDefault="009C456B" w:rsidP="009C456B">
      <w:pPr>
        <w:rPr>
          <w:rFonts w:eastAsia="MS Mincho"/>
          <w:i/>
          <w:iCs/>
          <w:sz w:val="20"/>
        </w:rPr>
      </w:pPr>
      <w:r>
        <w:rPr>
          <w:rFonts w:eastAsia="MS Mincho"/>
          <w:i/>
          <w:iCs/>
          <w:sz w:val="20"/>
        </w:rPr>
        <w:t>Papunkčio pakeitimai:</w:t>
      </w:r>
    </w:p>
    <w:p w14:paraId="1D5F9C7C" w14:textId="77777777" w:rsidR="009C456B" w:rsidRDefault="009C456B" w:rsidP="009C456B">
      <w:pPr>
        <w:jc w:val="both"/>
        <w:rPr>
          <w:rFonts w:eastAsia="MS Mincho"/>
          <w:i/>
          <w:iCs/>
          <w:sz w:val="20"/>
        </w:rPr>
      </w:pPr>
      <w:r>
        <w:rPr>
          <w:rFonts w:eastAsia="MS Mincho"/>
          <w:i/>
          <w:iCs/>
          <w:sz w:val="20"/>
        </w:rPr>
        <w:t xml:space="preserve">Nr. </w:t>
      </w:r>
      <w:hyperlink r:id="rId7"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78030B26" w14:textId="77777777" w:rsidR="009C456B" w:rsidRDefault="009C456B" w:rsidP="009C456B"/>
    <w:p w14:paraId="27CFA34C" w14:textId="77777777" w:rsidR="009C456B" w:rsidRDefault="009C456B" w:rsidP="009C456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3B86310"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3BD4F74" w14:textId="77777777" w:rsidR="009C456B" w:rsidRDefault="009C456B" w:rsidP="009C456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09DEB8A" w14:textId="77777777" w:rsidR="009C456B" w:rsidRDefault="009C456B" w:rsidP="009C456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561AACE"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EE277FA"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121A0A3"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21C7FDA"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A61CAF3" w14:textId="77777777" w:rsidR="009C456B" w:rsidRDefault="009C456B" w:rsidP="009C456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4B3B6AE" w14:textId="77777777" w:rsidR="009C456B" w:rsidRDefault="009C456B" w:rsidP="009C456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D73E1FD" w14:textId="77777777" w:rsidR="009C456B" w:rsidRDefault="009C456B" w:rsidP="009C456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1B18A43"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31226FF" w14:textId="77777777" w:rsidR="009C456B" w:rsidRDefault="009C456B" w:rsidP="009C456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A6EEBD1" w14:textId="77777777" w:rsidR="009C456B" w:rsidRDefault="009C456B" w:rsidP="009C456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C5968F8" w14:textId="77777777" w:rsidR="009C456B" w:rsidRDefault="009C456B" w:rsidP="009C456B">
      <w:pPr>
        <w:widowControl w:val="0"/>
        <w:tabs>
          <w:tab w:val="left" w:pos="567"/>
          <w:tab w:val="left" w:pos="851"/>
          <w:tab w:val="left" w:pos="992"/>
          <w:tab w:val="left" w:pos="1134"/>
        </w:tabs>
        <w:spacing w:line="276" w:lineRule="auto"/>
        <w:jc w:val="both"/>
        <w:rPr>
          <w:rFonts w:eastAsia="Arial"/>
          <w:b/>
          <w:bCs/>
        </w:rPr>
      </w:pPr>
    </w:p>
    <w:p w14:paraId="0D1CED34" w14:textId="77777777" w:rsidR="009C456B" w:rsidRDefault="009C456B" w:rsidP="009C456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9C4A827" w14:textId="77777777" w:rsidR="009C456B" w:rsidRDefault="009C456B" w:rsidP="009C456B">
      <w:pPr>
        <w:keepNext/>
        <w:keepLines/>
        <w:tabs>
          <w:tab w:val="left" w:pos="567"/>
        </w:tabs>
        <w:spacing w:line="276" w:lineRule="auto"/>
        <w:ind w:left="792"/>
        <w:jc w:val="both"/>
        <w:rPr>
          <w:rFonts w:eastAsia="Cambria"/>
          <w:b/>
          <w:bCs/>
          <w14:numSpacing w14:val="tabular"/>
        </w:rPr>
      </w:pPr>
    </w:p>
    <w:p w14:paraId="7873A5D9"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7AE7331"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A85CDEE"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A3A06F8"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F2A13F5"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C4CA33A"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31EC069"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DC85BE8"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A7A8C00"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A59C918"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84898A"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49D5B96"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3CF4510" w14:textId="77777777" w:rsidR="009C456B" w:rsidRDefault="009C456B" w:rsidP="009C456B">
      <w:pPr>
        <w:widowControl w:val="0"/>
        <w:tabs>
          <w:tab w:val="left" w:pos="567"/>
          <w:tab w:val="left" w:pos="851"/>
          <w:tab w:val="left" w:pos="992"/>
          <w:tab w:val="left" w:pos="1134"/>
        </w:tabs>
        <w:spacing w:line="276" w:lineRule="auto"/>
        <w:jc w:val="both"/>
        <w:rPr>
          <w:rFonts w:eastAsia="Arial"/>
          <w:b/>
          <w:bCs/>
        </w:rPr>
      </w:pPr>
    </w:p>
    <w:p w14:paraId="619939CC"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lastRenderedPageBreak/>
        <w:t>1.3.</w:t>
      </w:r>
      <w:r>
        <w:rPr>
          <w:rFonts w:eastAsia="Arial"/>
          <w:b/>
        </w:rPr>
        <w:tab/>
        <w:t>Dokumentų viršenybė</w:t>
      </w:r>
    </w:p>
    <w:p w14:paraId="4E4B2FC9"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5750258" w14:textId="77777777" w:rsidR="009C456B" w:rsidRDefault="009C456B" w:rsidP="009C456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4E7B904" w14:textId="77777777" w:rsidR="009C456B" w:rsidRDefault="009C456B" w:rsidP="009C456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8B1C07F" w14:textId="77777777" w:rsidR="009C456B" w:rsidRDefault="009C456B" w:rsidP="009C456B">
      <w:pPr>
        <w:tabs>
          <w:tab w:val="left" w:pos="709"/>
        </w:tabs>
        <w:spacing w:line="276" w:lineRule="auto"/>
        <w:jc w:val="both"/>
        <w:outlineLvl w:val="2"/>
        <w:rPr>
          <w:rFonts w:eastAsia="Trebuchet MS"/>
          <w:bCs/>
        </w:rPr>
      </w:pPr>
      <w:r>
        <w:rPr>
          <w:rFonts w:eastAsia="Trebuchet MS"/>
          <w:bCs/>
        </w:rPr>
        <w:t>1.3.1.2. Specialiosios sąlygos;</w:t>
      </w:r>
    </w:p>
    <w:p w14:paraId="46328D25" w14:textId="77777777" w:rsidR="009C456B" w:rsidRDefault="009C456B" w:rsidP="009C456B">
      <w:pPr>
        <w:tabs>
          <w:tab w:val="left" w:pos="709"/>
        </w:tabs>
        <w:spacing w:line="276" w:lineRule="auto"/>
        <w:jc w:val="both"/>
        <w:outlineLvl w:val="2"/>
        <w:rPr>
          <w:rFonts w:eastAsia="Trebuchet MS"/>
          <w:bCs/>
        </w:rPr>
      </w:pPr>
      <w:r>
        <w:rPr>
          <w:rFonts w:eastAsia="Trebuchet MS"/>
          <w:bCs/>
        </w:rPr>
        <w:t>1.3.1.3. Bendrosios sąlygos;</w:t>
      </w:r>
    </w:p>
    <w:p w14:paraId="1C5DA972" w14:textId="77777777" w:rsidR="009C456B" w:rsidRDefault="009C456B" w:rsidP="009C456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03A4E8F" w14:textId="77777777" w:rsidR="009C456B" w:rsidRDefault="009C456B" w:rsidP="009C456B">
      <w:pPr>
        <w:tabs>
          <w:tab w:val="left" w:pos="709"/>
        </w:tabs>
        <w:spacing w:line="276" w:lineRule="auto"/>
        <w:jc w:val="both"/>
        <w:outlineLvl w:val="2"/>
        <w:rPr>
          <w:rFonts w:eastAsia="Trebuchet MS"/>
          <w:bCs/>
        </w:rPr>
      </w:pPr>
      <w:r>
        <w:rPr>
          <w:rFonts w:eastAsia="Trebuchet MS"/>
          <w:bCs/>
        </w:rPr>
        <w:t>1.3.1.5. Pasiūlymas;</w:t>
      </w:r>
    </w:p>
    <w:p w14:paraId="67E49D1D" w14:textId="77777777" w:rsidR="009C456B" w:rsidRDefault="009C456B" w:rsidP="009C456B">
      <w:pPr>
        <w:tabs>
          <w:tab w:val="left" w:pos="709"/>
        </w:tabs>
        <w:spacing w:line="276" w:lineRule="auto"/>
        <w:jc w:val="both"/>
        <w:outlineLvl w:val="2"/>
        <w:rPr>
          <w:rFonts w:eastAsia="Trebuchet MS"/>
          <w:bCs/>
        </w:rPr>
      </w:pPr>
      <w:r>
        <w:rPr>
          <w:rFonts w:eastAsia="Trebuchet MS"/>
          <w:bCs/>
        </w:rPr>
        <w:t>1.3.1.6. Kiti Specialiosiose sąlygose išvardinti priedai.</w:t>
      </w:r>
    </w:p>
    <w:p w14:paraId="486C4138" w14:textId="77777777" w:rsidR="009C456B" w:rsidRDefault="009C456B" w:rsidP="009C456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C0ED975" w14:textId="77777777" w:rsidR="009C456B" w:rsidRDefault="009C456B" w:rsidP="009C456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0B94EB8"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00DD45E" w14:textId="77777777" w:rsidR="009C456B" w:rsidRDefault="009C456B" w:rsidP="009C456B">
      <w:pPr>
        <w:widowControl w:val="0"/>
        <w:tabs>
          <w:tab w:val="left" w:pos="567"/>
          <w:tab w:val="left" w:pos="851"/>
          <w:tab w:val="left" w:pos="992"/>
          <w:tab w:val="left" w:pos="1134"/>
        </w:tabs>
        <w:spacing w:line="276" w:lineRule="auto"/>
        <w:jc w:val="both"/>
        <w:rPr>
          <w:rFonts w:eastAsia="Arial"/>
          <w:b/>
          <w:bCs/>
        </w:rPr>
      </w:pPr>
    </w:p>
    <w:p w14:paraId="6D98E6B9" w14:textId="77777777" w:rsidR="009C456B" w:rsidRDefault="009C456B" w:rsidP="009C45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DD8397A" w14:textId="77777777" w:rsidR="009C456B" w:rsidRDefault="009C456B" w:rsidP="009C45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B21B0F3" w14:textId="77777777" w:rsidR="009C456B" w:rsidRDefault="009C456B" w:rsidP="009C456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68E1386" w14:textId="77777777" w:rsidR="009C456B" w:rsidRDefault="009C456B" w:rsidP="009C456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38FCCD4" w14:textId="77777777" w:rsidR="009C456B" w:rsidRDefault="009C456B" w:rsidP="009C456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EB1AFFE" w14:textId="77777777" w:rsidR="009C456B" w:rsidRDefault="009C456B" w:rsidP="009C456B">
      <w:pPr>
        <w:widowControl w:val="0"/>
        <w:tabs>
          <w:tab w:val="left" w:pos="426"/>
          <w:tab w:val="left" w:pos="567"/>
          <w:tab w:val="left" w:pos="851"/>
          <w:tab w:val="left" w:pos="992"/>
          <w:tab w:val="left" w:pos="1134"/>
        </w:tabs>
        <w:spacing w:line="276" w:lineRule="auto"/>
        <w:jc w:val="both"/>
        <w:rPr>
          <w:rFonts w:eastAsia="Arial"/>
        </w:rPr>
      </w:pPr>
    </w:p>
    <w:p w14:paraId="71B967FB" w14:textId="77777777" w:rsidR="009C456B" w:rsidRDefault="009C456B" w:rsidP="009C45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D6F7AD" w14:textId="77777777" w:rsidR="009C456B" w:rsidRDefault="009C456B" w:rsidP="009C45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1E88C7B" w14:textId="77777777" w:rsidR="009C456B" w:rsidRDefault="009C456B" w:rsidP="009C456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161FC10" w14:textId="77777777" w:rsidR="009C456B" w:rsidRDefault="009C456B" w:rsidP="009C456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70FC031"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24CE220"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 xml:space="preserve">Pirkėjui pareikalavus, </w:t>
      </w:r>
      <w:r>
        <w:rPr>
          <w:rFonts w:eastAsia="Arial"/>
        </w:rPr>
        <w:lastRenderedPageBreak/>
        <w:t>Tiekėjas turi pateikti dokumentus, įrodančius, kad Sutartį vykdo tik tokią teisę turintys asmenys;</w:t>
      </w:r>
    </w:p>
    <w:p w14:paraId="0A8BED06"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510BB59" w14:textId="77777777" w:rsidR="009C456B" w:rsidRDefault="009C456B" w:rsidP="009C456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DF019B3" w14:textId="77777777" w:rsidR="009C456B" w:rsidRDefault="009C456B" w:rsidP="009C456B">
      <w:pPr>
        <w:rPr>
          <w:rFonts w:eastAsia="MS Mincho"/>
          <w:i/>
          <w:iCs/>
          <w:sz w:val="20"/>
        </w:rPr>
      </w:pPr>
      <w:r>
        <w:rPr>
          <w:rFonts w:eastAsia="MS Mincho"/>
          <w:i/>
          <w:iCs/>
          <w:sz w:val="20"/>
        </w:rPr>
        <w:t>Papunkčio pakeitimai:</w:t>
      </w:r>
    </w:p>
    <w:p w14:paraId="5F16D618" w14:textId="77777777" w:rsidR="009C456B" w:rsidRDefault="009C456B" w:rsidP="009C456B">
      <w:pPr>
        <w:jc w:val="both"/>
        <w:rPr>
          <w:rFonts w:eastAsia="MS Mincho"/>
          <w:i/>
          <w:iCs/>
          <w:sz w:val="20"/>
        </w:rPr>
      </w:pPr>
      <w:r>
        <w:rPr>
          <w:rFonts w:eastAsia="MS Mincho"/>
          <w:i/>
          <w:iCs/>
          <w:sz w:val="20"/>
        </w:rPr>
        <w:t xml:space="preserve">Nr. </w:t>
      </w:r>
      <w:hyperlink r:id="rId8"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0A205068" w14:textId="77777777" w:rsidR="009C456B" w:rsidRDefault="009C456B" w:rsidP="009C456B"/>
    <w:p w14:paraId="14B958A9"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58B0BAF"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24C0C91"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A8B0845"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2C900A0"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429F7DB"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9165E74"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A327670"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CF6688D"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415B61A"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FF7C4DC" w14:textId="77777777" w:rsidR="009C456B" w:rsidRDefault="009C456B" w:rsidP="009C456B">
      <w:pPr>
        <w:rPr>
          <w:rFonts w:eastAsia="MS Mincho"/>
          <w:i/>
          <w:iCs/>
          <w:sz w:val="20"/>
        </w:rPr>
      </w:pPr>
      <w:r>
        <w:rPr>
          <w:rFonts w:eastAsia="MS Mincho"/>
          <w:i/>
          <w:iCs/>
          <w:sz w:val="20"/>
        </w:rPr>
        <w:t>Papunkčio pakeitimai:</w:t>
      </w:r>
    </w:p>
    <w:p w14:paraId="1F47F55B" w14:textId="77777777" w:rsidR="009C456B" w:rsidRDefault="009C456B" w:rsidP="009C456B">
      <w:pPr>
        <w:jc w:val="both"/>
        <w:rPr>
          <w:rFonts w:eastAsia="MS Mincho"/>
          <w:i/>
          <w:iCs/>
          <w:sz w:val="20"/>
        </w:rPr>
      </w:pPr>
      <w:r>
        <w:rPr>
          <w:rFonts w:eastAsia="MS Mincho"/>
          <w:i/>
          <w:iCs/>
          <w:sz w:val="20"/>
        </w:rPr>
        <w:t xml:space="preserve">Nr. </w:t>
      </w:r>
      <w:hyperlink r:id="rId9"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269C57D6" w14:textId="77777777" w:rsidR="009C456B" w:rsidRDefault="009C456B" w:rsidP="009C456B"/>
    <w:p w14:paraId="56E273EC" w14:textId="77777777" w:rsidR="009C456B" w:rsidRDefault="009C456B" w:rsidP="009C456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8861401" w14:textId="77777777" w:rsidR="009C456B" w:rsidRDefault="009C456B" w:rsidP="009C456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ABA3A16" w14:textId="77777777" w:rsidR="009C456B" w:rsidRDefault="009C456B" w:rsidP="009C456B">
      <w:pPr>
        <w:rPr>
          <w:rFonts w:eastAsia="MS Mincho"/>
          <w:i/>
          <w:iCs/>
          <w:sz w:val="20"/>
        </w:rPr>
      </w:pPr>
      <w:r>
        <w:rPr>
          <w:rFonts w:eastAsia="MS Mincho"/>
          <w:i/>
          <w:iCs/>
          <w:sz w:val="20"/>
        </w:rPr>
        <w:lastRenderedPageBreak/>
        <w:t>Papunkčio pakeitimai:</w:t>
      </w:r>
    </w:p>
    <w:p w14:paraId="35534206" w14:textId="77777777" w:rsidR="009C456B" w:rsidRDefault="009C456B" w:rsidP="009C456B">
      <w:pPr>
        <w:jc w:val="both"/>
        <w:rPr>
          <w:rFonts w:eastAsia="MS Mincho"/>
          <w:i/>
          <w:iCs/>
          <w:sz w:val="20"/>
        </w:rPr>
      </w:pPr>
      <w:r>
        <w:rPr>
          <w:rFonts w:eastAsia="MS Mincho"/>
          <w:i/>
          <w:iCs/>
          <w:sz w:val="20"/>
        </w:rPr>
        <w:t xml:space="preserve">Nr. </w:t>
      </w:r>
      <w:hyperlink r:id="rId10"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5618A676" w14:textId="77777777" w:rsidR="009C456B" w:rsidRDefault="009C456B" w:rsidP="009C456B"/>
    <w:p w14:paraId="0AB6E53F" w14:textId="77777777" w:rsidR="009C456B" w:rsidRDefault="009C456B" w:rsidP="009C456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5855657" w14:textId="77777777" w:rsidR="009C456B" w:rsidRDefault="009C456B" w:rsidP="009C456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74E00C8" w14:textId="77777777" w:rsidR="009C456B" w:rsidRDefault="009C456B" w:rsidP="009C456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6809C79" w14:textId="77777777" w:rsidR="009C456B" w:rsidRDefault="009C456B" w:rsidP="009C456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EFFA10E" w14:textId="77777777" w:rsidR="009C456B" w:rsidRDefault="009C456B" w:rsidP="009C456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FD25A6B" w14:textId="77777777" w:rsidR="009C456B" w:rsidRDefault="009C456B" w:rsidP="009C456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3E3ADE3" w14:textId="77777777" w:rsidR="009C456B" w:rsidRDefault="009C456B" w:rsidP="009C456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092B055" w14:textId="77777777" w:rsidR="009C456B" w:rsidRDefault="009C456B" w:rsidP="009C456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683A908" w14:textId="77777777" w:rsidR="009C456B" w:rsidRDefault="009C456B" w:rsidP="009C456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3F89749" w14:textId="77777777" w:rsidR="009C456B" w:rsidRDefault="009C456B" w:rsidP="009C456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2D09D44" w14:textId="77777777" w:rsidR="009C456B" w:rsidRDefault="009C456B" w:rsidP="009C456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82E1A0F" w14:textId="77777777" w:rsidR="009C456B" w:rsidRDefault="009C456B" w:rsidP="009C456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BAAA1EB" w14:textId="77777777" w:rsidR="009C456B" w:rsidRDefault="009C456B" w:rsidP="009C456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C128092" w14:textId="77777777" w:rsidR="009C456B" w:rsidRDefault="009C456B" w:rsidP="009C456B">
      <w:pPr>
        <w:rPr>
          <w:rFonts w:eastAsia="MS Mincho"/>
          <w:i/>
          <w:iCs/>
          <w:sz w:val="20"/>
        </w:rPr>
      </w:pPr>
      <w:r>
        <w:rPr>
          <w:rFonts w:eastAsia="MS Mincho"/>
          <w:i/>
          <w:iCs/>
          <w:sz w:val="20"/>
        </w:rPr>
        <w:t>Papunkčio pakeitimai:</w:t>
      </w:r>
    </w:p>
    <w:p w14:paraId="6CDB56D3" w14:textId="77777777" w:rsidR="009C456B" w:rsidRDefault="009C456B" w:rsidP="009C456B">
      <w:pPr>
        <w:jc w:val="both"/>
        <w:rPr>
          <w:rFonts w:eastAsia="MS Mincho"/>
          <w:i/>
          <w:iCs/>
          <w:sz w:val="20"/>
        </w:rPr>
      </w:pPr>
      <w:r>
        <w:rPr>
          <w:rFonts w:eastAsia="MS Mincho"/>
          <w:i/>
          <w:iCs/>
          <w:sz w:val="20"/>
        </w:rPr>
        <w:t xml:space="preserve">Nr. </w:t>
      </w:r>
      <w:hyperlink r:id="rId11"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359ECB2C" w14:textId="77777777" w:rsidR="009C456B" w:rsidRDefault="009C456B" w:rsidP="009C456B"/>
    <w:p w14:paraId="27E52DD4" w14:textId="77777777" w:rsidR="009C456B" w:rsidRDefault="009C456B" w:rsidP="009C456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 xml:space="preserve">kurio </w:t>
      </w:r>
      <w:r>
        <w:rPr>
          <w:rFonts w:eastAsia="Arial"/>
          <w:shd w:val="clear" w:color="auto" w:fill="FFFFFF"/>
        </w:rPr>
        <w:lastRenderedPageBreak/>
        <w:t>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E1BE580" w14:textId="77777777" w:rsidR="009C456B" w:rsidRDefault="009C456B" w:rsidP="009C456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401DEB" w14:textId="77777777" w:rsidR="009C456B" w:rsidRDefault="009C456B" w:rsidP="009C456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49C87F9C" w14:textId="77777777" w:rsidR="009C456B" w:rsidRDefault="009C456B" w:rsidP="009C456B">
      <w:pPr>
        <w:rPr>
          <w:rFonts w:eastAsia="MS Mincho"/>
          <w:i/>
          <w:iCs/>
          <w:sz w:val="20"/>
        </w:rPr>
      </w:pPr>
      <w:r>
        <w:rPr>
          <w:rFonts w:eastAsia="MS Mincho"/>
          <w:i/>
          <w:iCs/>
          <w:sz w:val="20"/>
        </w:rPr>
        <w:t>Papunkčio pakeitimai:</w:t>
      </w:r>
    </w:p>
    <w:p w14:paraId="2BD46934" w14:textId="77777777" w:rsidR="009C456B" w:rsidRDefault="009C456B" w:rsidP="009C456B">
      <w:pPr>
        <w:jc w:val="both"/>
        <w:rPr>
          <w:rFonts w:eastAsia="MS Mincho"/>
          <w:i/>
          <w:iCs/>
          <w:sz w:val="20"/>
        </w:rPr>
      </w:pPr>
      <w:r>
        <w:rPr>
          <w:rFonts w:eastAsia="MS Mincho"/>
          <w:i/>
          <w:iCs/>
          <w:sz w:val="20"/>
        </w:rPr>
        <w:t xml:space="preserve">Nr. </w:t>
      </w:r>
      <w:hyperlink r:id="rId12"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0ED4A817" w14:textId="77777777" w:rsidR="009C456B" w:rsidRDefault="009C456B" w:rsidP="009C456B"/>
    <w:p w14:paraId="0F4136AD" w14:textId="77777777" w:rsidR="009C456B" w:rsidRDefault="009C456B" w:rsidP="009C456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3DB46CA"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E379936"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5FD80B0" w14:textId="77777777" w:rsidR="009C456B" w:rsidRDefault="009C456B" w:rsidP="009C456B">
      <w:pPr>
        <w:widowControl w:val="0"/>
        <w:pBdr>
          <w:top w:val="nil"/>
          <w:left w:val="nil"/>
          <w:bottom w:val="nil"/>
          <w:right w:val="nil"/>
          <w:between w:val="nil"/>
        </w:pBdr>
        <w:tabs>
          <w:tab w:val="left" w:pos="567"/>
        </w:tabs>
        <w:spacing w:line="276" w:lineRule="auto"/>
        <w:jc w:val="both"/>
        <w:rPr>
          <w:rFonts w:eastAsia="Cambria"/>
          <w:b/>
          <w:bCs/>
        </w:rPr>
      </w:pPr>
    </w:p>
    <w:p w14:paraId="793EB221" w14:textId="77777777" w:rsidR="009C456B" w:rsidRDefault="009C456B" w:rsidP="009C456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544A627"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5A72445"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8275FE1"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9961B65"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EA5D7AC"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w:t>
      </w:r>
      <w:r>
        <w:rPr>
          <w:rFonts w:eastAsia="Cambria"/>
          <w:shd w:val="clear" w:color="auto" w:fill="FFFFFF"/>
        </w:rPr>
        <w:lastRenderedPageBreak/>
        <w:t xml:space="preserve">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B4F9D35" w14:textId="77777777" w:rsidR="009C456B" w:rsidRDefault="009C456B" w:rsidP="009C456B">
      <w:pPr>
        <w:rPr>
          <w:rFonts w:eastAsia="MS Mincho"/>
          <w:i/>
          <w:iCs/>
          <w:sz w:val="20"/>
        </w:rPr>
      </w:pPr>
      <w:r>
        <w:rPr>
          <w:rFonts w:eastAsia="MS Mincho"/>
          <w:i/>
          <w:iCs/>
          <w:sz w:val="20"/>
        </w:rPr>
        <w:t>Papunkčio pakeitimai:</w:t>
      </w:r>
    </w:p>
    <w:p w14:paraId="084EA4D1" w14:textId="77777777" w:rsidR="009C456B" w:rsidRDefault="009C456B" w:rsidP="009C456B">
      <w:pPr>
        <w:jc w:val="both"/>
        <w:rPr>
          <w:rFonts w:eastAsia="MS Mincho"/>
          <w:i/>
          <w:iCs/>
          <w:sz w:val="20"/>
        </w:rPr>
      </w:pPr>
      <w:r>
        <w:rPr>
          <w:rFonts w:eastAsia="MS Mincho"/>
          <w:i/>
          <w:iCs/>
          <w:sz w:val="20"/>
        </w:rPr>
        <w:t xml:space="preserve">Nr. </w:t>
      </w:r>
      <w:hyperlink r:id="rId13"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4C159FFF" w14:textId="77777777" w:rsidR="009C456B" w:rsidRDefault="009C456B" w:rsidP="009C456B"/>
    <w:p w14:paraId="74A7CAB5"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418701F"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8924488"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E5BE521"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720704"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F841119" w14:textId="77777777" w:rsidR="009C456B" w:rsidRDefault="009C456B" w:rsidP="009C456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890D475"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7336750"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A0F6DF7"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CFA40A0"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78DEDD3"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AE99E3B"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F680A8A"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5690017"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8352F6C"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B691D7F"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A9D741E"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57C7AB8"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37C93D2"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D3FDB39"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C9DDD1" w14:textId="77777777" w:rsidR="009C456B" w:rsidRDefault="009C456B" w:rsidP="009C456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 xml:space="preserve">Kiekviena iš Šalių Sutarties sudarymo metu privalo paskirti kontaktinį asmenį, atsakingą už </w:t>
      </w:r>
      <w:r>
        <w:rPr>
          <w:rFonts w:eastAsia="Arial"/>
        </w:rPr>
        <w:lastRenderedPageBreak/>
        <w:t>Sutarties vykdymą (pavyzdžiui, Paslaugų rezultato priėmimą, Užsakymų teikimą ir gavimą ir kt.), ir nurodyti jų kontaktinius duomenis Specialiosiose sąlygose.</w:t>
      </w:r>
    </w:p>
    <w:p w14:paraId="3C4F7909" w14:textId="77777777" w:rsidR="009C456B" w:rsidRDefault="009C456B" w:rsidP="009C456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FE32D81" w14:textId="77777777" w:rsidR="009C456B" w:rsidRDefault="009C456B" w:rsidP="009C456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9558288" w14:textId="77777777" w:rsidR="009C456B" w:rsidRDefault="009C456B" w:rsidP="009C456B">
      <w:pPr>
        <w:widowControl w:val="0"/>
        <w:tabs>
          <w:tab w:val="left" w:pos="567"/>
          <w:tab w:val="left" w:pos="709"/>
          <w:tab w:val="left" w:pos="851"/>
          <w:tab w:val="left" w:pos="992"/>
          <w:tab w:val="left" w:pos="1134"/>
        </w:tabs>
        <w:spacing w:line="276" w:lineRule="auto"/>
        <w:jc w:val="both"/>
        <w:rPr>
          <w:rFonts w:eastAsia="Arial"/>
          <w:b/>
          <w:bCs/>
        </w:rPr>
      </w:pPr>
    </w:p>
    <w:p w14:paraId="407D7EFC" w14:textId="77777777" w:rsidR="009C456B" w:rsidRDefault="009C456B" w:rsidP="009C45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97D72BF" w14:textId="77777777" w:rsidR="009C456B" w:rsidRDefault="009C456B" w:rsidP="009C456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CA7E420" w14:textId="77777777" w:rsidR="009C456B" w:rsidRDefault="009C456B" w:rsidP="009C456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FE77830" w14:textId="77777777" w:rsidR="009C456B" w:rsidRDefault="009C456B" w:rsidP="009C456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DFABE1A" w14:textId="77777777" w:rsidR="009C456B" w:rsidRDefault="009C456B" w:rsidP="009C456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75BBE2B" w14:textId="77777777" w:rsidR="009C456B" w:rsidRDefault="009C456B" w:rsidP="009C456B">
      <w:pPr>
        <w:widowControl w:val="0"/>
        <w:tabs>
          <w:tab w:val="left" w:pos="567"/>
          <w:tab w:val="left" w:pos="709"/>
          <w:tab w:val="left" w:pos="851"/>
          <w:tab w:val="left" w:pos="992"/>
          <w:tab w:val="left" w:pos="1134"/>
        </w:tabs>
        <w:spacing w:line="276" w:lineRule="auto"/>
        <w:jc w:val="both"/>
        <w:rPr>
          <w:rFonts w:eastAsia="Arial"/>
          <w:b/>
          <w:bCs/>
        </w:rPr>
      </w:pPr>
    </w:p>
    <w:p w14:paraId="059B3F7B"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DF0C94"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F25AC4"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E90D23D"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4DE6179"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24E4DB4"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107B7D9"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024E849"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2EFF3F1"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A6E1999"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CD901E3" w14:textId="77777777" w:rsidR="009C456B" w:rsidRDefault="009C456B" w:rsidP="009C456B">
      <w:pPr>
        <w:widowControl w:val="0"/>
        <w:tabs>
          <w:tab w:val="left" w:pos="567"/>
          <w:tab w:val="left" w:pos="851"/>
          <w:tab w:val="left" w:pos="992"/>
          <w:tab w:val="left" w:pos="1134"/>
        </w:tabs>
        <w:spacing w:line="276" w:lineRule="auto"/>
        <w:jc w:val="both"/>
        <w:rPr>
          <w:rFonts w:eastAsia="Arial"/>
          <w:b/>
          <w:bCs/>
        </w:rPr>
      </w:pPr>
    </w:p>
    <w:p w14:paraId="4C2A2C3E"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8F02B02"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AE8F19" w14:textId="77777777" w:rsidR="009C456B" w:rsidRDefault="009C456B" w:rsidP="009C456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xml:space="preserve">, o Pirkėjas privalo kokybiškai suteiktas ir Sutarties bei įstatymų ir kitų teisės aktų reikalavimus atitinkančias Paslaugas priimti. Paslaugos turi būti suteiktos Specialiosiose sąlygose nurodytu būdu </w:t>
      </w:r>
      <w:r>
        <w:rPr>
          <w:rFonts w:eastAsia="Arial"/>
        </w:rPr>
        <w:lastRenderedPageBreak/>
        <w:t>ir terminais.</w:t>
      </w:r>
    </w:p>
    <w:p w14:paraId="43B45B5E" w14:textId="77777777" w:rsidR="009C456B" w:rsidRDefault="009C456B" w:rsidP="009C456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9220235" w14:textId="77777777" w:rsidR="009C456B" w:rsidRDefault="009C456B" w:rsidP="009C456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8BBA77D"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215202E"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F806046"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AFA35EC"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BF36611"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39F7105"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6BF944D" w14:textId="77777777" w:rsidR="009C456B" w:rsidRDefault="009C456B" w:rsidP="009C456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EA90C62" w14:textId="77777777" w:rsidR="009C456B" w:rsidRDefault="009C456B" w:rsidP="009C456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64D1792"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68DFB34" w14:textId="77777777" w:rsidR="009C456B" w:rsidRDefault="009C456B" w:rsidP="009C456B">
      <w:pPr>
        <w:widowControl w:val="0"/>
        <w:tabs>
          <w:tab w:val="left" w:pos="567"/>
          <w:tab w:val="left" w:pos="709"/>
          <w:tab w:val="left" w:pos="851"/>
          <w:tab w:val="left" w:pos="992"/>
          <w:tab w:val="left" w:pos="1134"/>
        </w:tabs>
        <w:spacing w:line="276" w:lineRule="auto"/>
        <w:jc w:val="both"/>
        <w:rPr>
          <w:rFonts w:eastAsia="Arial"/>
          <w:b/>
          <w:bCs/>
        </w:rPr>
      </w:pPr>
    </w:p>
    <w:p w14:paraId="4FEAD873"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F7E9674"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65EE8D0" w14:textId="77777777" w:rsidR="009C456B" w:rsidRDefault="009C456B" w:rsidP="009C456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2163306" w14:textId="77777777" w:rsidR="009C456B" w:rsidRDefault="009C456B" w:rsidP="009C456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w:t>
      </w:r>
      <w:r>
        <w:rPr>
          <w:rFonts w:eastAsia="Arial"/>
        </w:rPr>
        <w:lastRenderedPageBreak/>
        <w:t>atskiro dokumento, nereikalaujama, Šalys susitaria, ir tai aiškiai nurodo Specialiosiose sąlygose, jog Paslaugų perdavimo–priėmimo aktu laikoma Sąskaita.</w:t>
      </w:r>
    </w:p>
    <w:p w14:paraId="58B0679D" w14:textId="77777777" w:rsidR="009C456B" w:rsidRDefault="009C456B" w:rsidP="009C456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283C463" w14:textId="77777777" w:rsidR="009C456B" w:rsidRDefault="009C456B" w:rsidP="009C456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411AEFC" w14:textId="77777777" w:rsidR="009C456B" w:rsidRDefault="009C456B" w:rsidP="009C456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572A2B0"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9D7F9B4"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D9337F9"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3D70D2B"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C210FEC"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B6CC0C1"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62B74CC" w14:textId="77777777" w:rsidR="009C456B" w:rsidRDefault="009C456B" w:rsidP="009C456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C2C70ED" w14:textId="77777777" w:rsidR="009C456B" w:rsidRDefault="009C456B" w:rsidP="009C456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FF5247D"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A85BAEE"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612F66" w14:textId="77777777" w:rsidR="009C456B" w:rsidRDefault="009C456B" w:rsidP="009C45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6644E52" w14:textId="77777777" w:rsidR="009C456B" w:rsidRDefault="009C456B" w:rsidP="009C45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11D79B5"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2D2C708"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B2A532C" w14:textId="77777777" w:rsidR="009C456B" w:rsidRDefault="009C456B" w:rsidP="009C456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1C5B3F4" w14:textId="77777777" w:rsidR="009C456B" w:rsidRDefault="009C456B" w:rsidP="009C456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lastRenderedPageBreak/>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8953983" w14:textId="77777777" w:rsidR="009C456B" w:rsidRDefault="009C456B" w:rsidP="009C456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FCC0DF7" w14:textId="77777777" w:rsidR="009C456B" w:rsidRDefault="009C456B" w:rsidP="009C456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2409020"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1E5FBD5"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FAFCE9"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DC54B03" w14:textId="77777777" w:rsidR="009C456B" w:rsidRDefault="009C456B" w:rsidP="009C456B">
      <w:pPr>
        <w:rPr>
          <w:rFonts w:eastAsia="MS Mincho"/>
          <w:i/>
          <w:iCs/>
          <w:sz w:val="20"/>
        </w:rPr>
      </w:pPr>
      <w:r>
        <w:rPr>
          <w:rFonts w:eastAsia="MS Mincho"/>
          <w:i/>
          <w:iCs/>
          <w:sz w:val="20"/>
        </w:rPr>
        <w:t>Papunkčio pakeitimai:</w:t>
      </w:r>
    </w:p>
    <w:p w14:paraId="44DBA029" w14:textId="77777777" w:rsidR="009C456B" w:rsidRDefault="009C456B" w:rsidP="009C456B">
      <w:pPr>
        <w:jc w:val="both"/>
        <w:rPr>
          <w:rFonts w:eastAsia="MS Mincho"/>
          <w:i/>
          <w:iCs/>
          <w:sz w:val="20"/>
        </w:rPr>
      </w:pPr>
      <w:r>
        <w:rPr>
          <w:rFonts w:eastAsia="MS Mincho"/>
          <w:i/>
          <w:iCs/>
          <w:sz w:val="20"/>
        </w:rPr>
        <w:t xml:space="preserve">Nr. </w:t>
      </w:r>
      <w:hyperlink r:id="rId14"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389C184A" w14:textId="77777777" w:rsidR="009C456B" w:rsidRDefault="009C456B" w:rsidP="009C456B"/>
    <w:p w14:paraId="575CAF17"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9B5E7E4" w14:textId="77777777" w:rsidR="009C456B" w:rsidRDefault="009C456B" w:rsidP="009C456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28DC3D5" w14:textId="77777777" w:rsidR="009C456B" w:rsidRDefault="009C456B" w:rsidP="009C456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39EB073" w14:textId="77777777" w:rsidR="009C456B" w:rsidRDefault="009C456B" w:rsidP="009C456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9E3FF2C" w14:textId="77777777" w:rsidR="009C456B" w:rsidRDefault="009C456B" w:rsidP="009C456B">
      <w:pPr>
        <w:tabs>
          <w:tab w:val="left" w:pos="567"/>
          <w:tab w:val="left" w:pos="851"/>
          <w:tab w:val="left" w:pos="992"/>
          <w:tab w:val="left" w:pos="1134"/>
        </w:tabs>
        <w:spacing w:line="276" w:lineRule="auto"/>
        <w:jc w:val="both"/>
      </w:pPr>
      <w:r>
        <w:t>7.2.4. Ekspertizės išvados Šalims yra privalomos.</w:t>
      </w:r>
    </w:p>
    <w:p w14:paraId="7AC11B30" w14:textId="77777777" w:rsidR="009C456B" w:rsidRDefault="009C456B" w:rsidP="009C456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D3D0954" w14:textId="77777777" w:rsidR="009C456B" w:rsidRDefault="009C456B" w:rsidP="009C456B">
      <w:pPr>
        <w:tabs>
          <w:tab w:val="left" w:pos="567"/>
          <w:tab w:val="left" w:pos="851"/>
          <w:tab w:val="left" w:pos="992"/>
          <w:tab w:val="left" w:pos="1134"/>
        </w:tabs>
        <w:spacing w:line="276" w:lineRule="auto"/>
        <w:jc w:val="both"/>
        <w:rPr>
          <w:rFonts w:eastAsia="Arial"/>
          <w:b/>
          <w:bCs/>
        </w:rPr>
      </w:pPr>
    </w:p>
    <w:p w14:paraId="099BD654"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A79FCD4"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E52036"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511B799"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3BD2559"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A4EAD15"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ar naujoms prekėms ar jų daliai) vėl pradedamas skaičiuoti nuo </w:t>
      </w:r>
      <w:r>
        <w:rPr>
          <w:rFonts w:eastAsia="Arial"/>
        </w:rPr>
        <w:lastRenderedPageBreak/>
        <w:t>tinkamai suteiktų Paslaugų (ar su Paslaugomis susijusių prekių) perdavimo Pirkėjui dienos.</w:t>
      </w:r>
    </w:p>
    <w:p w14:paraId="6752F217"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41E5909"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B4A91B3"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6C45B5E" w14:textId="77777777" w:rsidR="009C456B" w:rsidRDefault="009C456B" w:rsidP="009C456B">
      <w:pPr>
        <w:widowControl w:val="0"/>
        <w:tabs>
          <w:tab w:val="left" w:pos="567"/>
          <w:tab w:val="left" w:pos="851"/>
          <w:tab w:val="left" w:pos="992"/>
          <w:tab w:val="left" w:pos="1134"/>
        </w:tabs>
        <w:spacing w:line="276" w:lineRule="auto"/>
        <w:jc w:val="both"/>
        <w:rPr>
          <w:rFonts w:eastAsia="Arial"/>
          <w:b/>
          <w:bCs/>
        </w:rPr>
      </w:pPr>
    </w:p>
    <w:p w14:paraId="35F1E8BC"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C7A47FF"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28B0FE"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61AD252"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E0369A8"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3F93204"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A009127"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2CD6CDE"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DD66978"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5992538"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359C4C" w14:textId="77777777" w:rsidR="009C456B" w:rsidRDefault="009C456B" w:rsidP="009C45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6BA1056" w14:textId="77777777" w:rsidR="009C456B" w:rsidRDefault="009C456B" w:rsidP="009C45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118F7A"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BBA2C2A"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3D1003"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19C2B3D"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F33AF6E"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CDDFADC"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ED92FA"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72C5E7B" w14:textId="77777777" w:rsidR="009C456B" w:rsidRDefault="009C456B" w:rsidP="009C456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C317079" w14:textId="77777777" w:rsidR="009C456B" w:rsidRDefault="009C456B" w:rsidP="009C456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FB498FC" w14:textId="77777777" w:rsidR="009C456B" w:rsidRDefault="009C456B" w:rsidP="009C456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E5E033E"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AF3991"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40338F" w14:textId="77777777" w:rsidR="009C456B" w:rsidRDefault="009C456B" w:rsidP="009C45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206E486" w14:textId="77777777" w:rsidR="009C456B" w:rsidRDefault="009C456B" w:rsidP="009C45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D79878C"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A51FFC6"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CE075A"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8FCD8EB"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1A8550"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F793504"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F3A3F5" w14:textId="77777777" w:rsidR="009C456B" w:rsidRDefault="009C456B" w:rsidP="009C456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8E5CF1D" w14:textId="77777777" w:rsidR="009C456B" w:rsidRDefault="009C456B" w:rsidP="009C456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474E98" w14:textId="77777777" w:rsidR="009C456B" w:rsidRDefault="009C456B" w:rsidP="009C456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19F0CDD" w14:textId="77777777" w:rsidR="009C456B" w:rsidRDefault="009C456B" w:rsidP="009C456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DBD467E" w14:textId="77777777" w:rsidR="009C456B" w:rsidRDefault="009C456B" w:rsidP="009C456B">
      <w:pPr>
        <w:tabs>
          <w:tab w:val="left" w:pos="567"/>
        </w:tabs>
        <w:spacing w:line="276" w:lineRule="auto"/>
        <w:jc w:val="both"/>
        <w:textAlignment w:val="baseline"/>
      </w:pPr>
      <w: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145F8D6" w14:textId="77777777" w:rsidR="009C456B" w:rsidRDefault="009C456B" w:rsidP="009C456B">
      <w:pPr>
        <w:tabs>
          <w:tab w:val="left" w:pos="567"/>
        </w:tabs>
        <w:spacing w:line="276" w:lineRule="auto"/>
        <w:jc w:val="both"/>
        <w:textAlignment w:val="baseline"/>
      </w:pPr>
      <w:r>
        <w:t>10.7. Sutarties įvykdymo užtikrinimas turi įsigalioti ne vėliau negu jo pateikimo Pirkėjui dieną.</w:t>
      </w:r>
    </w:p>
    <w:p w14:paraId="6467F1E5" w14:textId="77777777" w:rsidR="009C456B" w:rsidRDefault="009C456B" w:rsidP="009C456B">
      <w:pPr>
        <w:tabs>
          <w:tab w:val="left" w:pos="567"/>
        </w:tabs>
        <w:spacing w:line="276" w:lineRule="auto"/>
        <w:jc w:val="both"/>
        <w:textAlignment w:val="baseline"/>
      </w:pPr>
      <w:r>
        <w:t>10.8. Sutarties įvykdymo užtikrinimo suma turi būti nurodoma ir išmokama eurais.</w:t>
      </w:r>
    </w:p>
    <w:p w14:paraId="02B7DB53" w14:textId="77777777" w:rsidR="009C456B" w:rsidRDefault="009C456B" w:rsidP="009C456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265BFAA" w14:textId="77777777" w:rsidR="009C456B" w:rsidRDefault="009C456B" w:rsidP="009C456B">
      <w:pPr>
        <w:tabs>
          <w:tab w:val="left" w:pos="567"/>
        </w:tabs>
        <w:spacing w:line="276" w:lineRule="auto"/>
        <w:jc w:val="both"/>
        <w:textAlignment w:val="baseline"/>
      </w:pPr>
      <w:r>
        <w:t>10.10. Sutarties įvykdymo užtikrinime nurodytas jo galiojimo terminas turi būti ne trumpesnis nei nurodytas Specialiosiose sąlygose.</w:t>
      </w:r>
    </w:p>
    <w:p w14:paraId="7476C5A8" w14:textId="77777777" w:rsidR="009C456B" w:rsidRDefault="009C456B" w:rsidP="009C456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B89BA44" w14:textId="77777777" w:rsidR="009C456B" w:rsidRDefault="009C456B" w:rsidP="009C456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DBB7C79" w14:textId="77777777" w:rsidR="009C456B" w:rsidRDefault="009C456B" w:rsidP="009C456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CA30985" w14:textId="77777777" w:rsidR="009C456B" w:rsidRDefault="009C456B" w:rsidP="009C456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5B10BCE" w14:textId="77777777" w:rsidR="009C456B" w:rsidRDefault="009C456B" w:rsidP="009C456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41ECB88" w14:textId="77777777" w:rsidR="009C456B" w:rsidRDefault="009C456B" w:rsidP="009C456B">
      <w:pPr>
        <w:tabs>
          <w:tab w:val="left" w:pos="567"/>
        </w:tabs>
        <w:spacing w:line="276" w:lineRule="auto"/>
        <w:jc w:val="both"/>
        <w:textAlignment w:val="baseline"/>
      </w:pPr>
      <w:r>
        <w:t>10.16. Pirkėjas gali pasinaudoti Sutarties įvykdymo užtikrinimu, esant bet kuriai iš žemiau nurodytų aplinkybių:</w:t>
      </w:r>
    </w:p>
    <w:p w14:paraId="4C72F73F" w14:textId="77777777" w:rsidR="009C456B" w:rsidRDefault="009C456B" w:rsidP="009C456B">
      <w:pPr>
        <w:tabs>
          <w:tab w:val="left" w:pos="567"/>
        </w:tabs>
        <w:spacing w:line="276" w:lineRule="auto"/>
        <w:jc w:val="both"/>
        <w:textAlignment w:val="baseline"/>
      </w:pPr>
      <w:r>
        <w:t>10.16.1. Tiekėjas neįvykdė, nevykdo arba netinkamai vykdo savo įsipareigojimus pagal Sutartį;</w:t>
      </w:r>
    </w:p>
    <w:p w14:paraId="718419BB" w14:textId="77777777" w:rsidR="009C456B" w:rsidRDefault="009C456B" w:rsidP="009C456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3DBFFB6" w14:textId="77777777" w:rsidR="009C456B" w:rsidRDefault="009C456B" w:rsidP="009C456B">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w:t>
      </w:r>
      <w:r>
        <w:lastRenderedPageBreak/>
        <w:t>netiesioginius nuostolius, delspinigius ir (arba) baudas (jei delspinigiai ir (arba) baudos yra numatyti Specialiosiose sutarties sąlygose);</w:t>
      </w:r>
    </w:p>
    <w:p w14:paraId="59EDCECB" w14:textId="77777777" w:rsidR="009C456B" w:rsidRDefault="009C456B" w:rsidP="009C456B">
      <w:pPr>
        <w:tabs>
          <w:tab w:val="left" w:pos="567"/>
        </w:tabs>
        <w:spacing w:line="276" w:lineRule="auto"/>
        <w:jc w:val="both"/>
        <w:textAlignment w:val="baseline"/>
      </w:pPr>
      <w:r>
        <w:t>10.16.4. Tiekėjas be pateisinamos priežasties (ne Sutartyje nustatytais atvejais) vienašališkai nutraukia Sutartį.</w:t>
      </w:r>
    </w:p>
    <w:p w14:paraId="13232E52" w14:textId="77777777" w:rsidR="009C456B" w:rsidRDefault="009C456B" w:rsidP="009C456B">
      <w:pPr>
        <w:tabs>
          <w:tab w:val="left" w:pos="567"/>
        </w:tabs>
        <w:spacing w:line="276" w:lineRule="auto"/>
        <w:jc w:val="both"/>
        <w:textAlignment w:val="baseline"/>
        <w:rPr>
          <w:b/>
          <w:bCs/>
        </w:rPr>
      </w:pPr>
    </w:p>
    <w:p w14:paraId="47B4BAD5" w14:textId="77777777" w:rsidR="009C456B" w:rsidRDefault="009C456B" w:rsidP="009C456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B705C4F"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924839"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E9808F"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6F5BD39"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C691449"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63C39E4"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85C5F5" w14:textId="77777777" w:rsidR="009C456B" w:rsidRDefault="009C456B" w:rsidP="009C456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A081196" w14:textId="77777777" w:rsidR="009C456B" w:rsidRDefault="009C456B" w:rsidP="009C456B">
      <w:pPr>
        <w:keepNext/>
        <w:keepLines/>
        <w:tabs>
          <w:tab w:val="left" w:pos="567"/>
          <w:tab w:val="left" w:pos="851"/>
          <w:tab w:val="left" w:pos="992"/>
          <w:tab w:val="left" w:pos="1134"/>
        </w:tabs>
        <w:spacing w:line="276" w:lineRule="auto"/>
        <w:jc w:val="center"/>
        <w:rPr>
          <w:rFonts w:eastAsia="Cambria"/>
          <w:b/>
          <w:bCs/>
          <w:caps/>
          <w14:numSpacing w14:val="tabular"/>
        </w:rPr>
      </w:pPr>
    </w:p>
    <w:p w14:paraId="62976934"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5ABD531"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EA8D2" w14:textId="77777777" w:rsidR="009C456B" w:rsidRDefault="009C456B" w:rsidP="009C456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F3F48F9" w14:textId="77777777" w:rsidR="009C456B" w:rsidRDefault="009C456B" w:rsidP="009C456B">
      <w:pPr>
        <w:tabs>
          <w:tab w:val="left" w:pos="567"/>
        </w:tabs>
        <w:spacing w:line="276" w:lineRule="auto"/>
        <w:jc w:val="both"/>
        <w:textAlignment w:val="baseline"/>
      </w:pPr>
      <w:r>
        <w:t>12.1.2. Pirkėjas sumoka Tiekėjui ne didesnį kaip Specialiosiose sąlygose nurodyto dydžio Avansą.</w:t>
      </w:r>
    </w:p>
    <w:p w14:paraId="09DF3348" w14:textId="77777777" w:rsidR="009C456B" w:rsidRDefault="009C456B" w:rsidP="009C456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2BEF4D2" w14:textId="77777777" w:rsidR="009C456B" w:rsidRDefault="009C456B" w:rsidP="009C456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2C307D1" w14:textId="77777777" w:rsidR="009C456B" w:rsidRDefault="009C456B" w:rsidP="009C456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F0F8324" w14:textId="77777777" w:rsidR="009C456B" w:rsidRDefault="009C456B" w:rsidP="009C456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126C7FB" w14:textId="77777777" w:rsidR="009C456B" w:rsidRDefault="009C456B" w:rsidP="009C456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7D2D91A" w14:textId="77777777" w:rsidR="009C456B" w:rsidRDefault="009C456B" w:rsidP="009C456B">
      <w:pPr>
        <w:tabs>
          <w:tab w:val="left" w:pos="567"/>
        </w:tabs>
        <w:spacing w:line="276" w:lineRule="auto"/>
        <w:jc w:val="both"/>
        <w:textAlignment w:val="baseline"/>
      </w:pPr>
      <w:r>
        <w:t>12.1.7. Avanso užtikrinimo suma turi būti nurodoma ir išmokama eurais.</w:t>
      </w:r>
    </w:p>
    <w:p w14:paraId="5EDF8A05" w14:textId="77777777" w:rsidR="009C456B" w:rsidRDefault="009C456B" w:rsidP="009C456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BEB7E9" w14:textId="77777777" w:rsidR="009C456B" w:rsidRDefault="009C456B" w:rsidP="009C456B">
      <w:pPr>
        <w:tabs>
          <w:tab w:val="left" w:pos="567"/>
        </w:tabs>
        <w:spacing w:line="276" w:lineRule="auto"/>
        <w:jc w:val="both"/>
        <w:textAlignment w:val="baseline"/>
      </w:pPr>
      <w:r>
        <w:lastRenderedPageBreak/>
        <w:t>12.1.9. Avanso užtikrinimas, neatitinkantis šiame Sutarties poskyryje nustatytų reikalavimų, nebus priimamas.</w:t>
      </w:r>
    </w:p>
    <w:p w14:paraId="6FA2342B" w14:textId="77777777" w:rsidR="009C456B" w:rsidRDefault="009C456B" w:rsidP="009C456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CB83D3F" w14:textId="77777777" w:rsidR="009C456B" w:rsidRDefault="009C456B" w:rsidP="009C456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3127BD2" w14:textId="77777777" w:rsidR="009C456B" w:rsidRDefault="009C456B" w:rsidP="009C456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724EA46" w14:textId="77777777" w:rsidR="009C456B" w:rsidRDefault="009C456B" w:rsidP="009C456B">
      <w:pPr>
        <w:tabs>
          <w:tab w:val="left" w:pos="567"/>
        </w:tabs>
        <w:spacing w:line="276" w:lineRule="auto"/>
        <w:jc w:val="both"/>
        <w:textAlignment w:val="baseline"/>
      </w:pPr>
    </w:p>
    <w:p w14:paraId="5E3C681B"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E72BB22"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81F3B3"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E6EE687"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F8EB457"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0A94BA5"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9C7AAD8"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BF1F943"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CF43C2E"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0B59D6F"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265744D" w14:textId="77777777" w:rsidR="009C456B" w:rsidRDefault="009C456B" w:rsidP="009C456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92BAB07"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4D0B86"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35C007AB"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F30BDB"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11A9724"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4251DF6"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EFB5710"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B47BB7A"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F04025"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0D972A1"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0F6441"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85DC52"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861ECF0"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CB810A"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D222BE8"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FB43DD"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C67544B"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319A75F"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A36D788"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4F74516"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223E2C"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5B80E61"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10C6467"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w:t>
      </w:r>
      <w:r>
        <w:rPr>
          <w:rFonts w:eastAsia="Arial"/>
        </w:rPr>
        <w:lastRenderedPageBreak/>
        <w:t>kitų teisės aktų, reglamentuojančių asmens duomenų tvarkymą, nuostatomis.</w:t>
      </w:r>
    </w:p>
    <w:p w14:paraId="537469A1" w14:textId="77777777" w:rsidR="009C456B" w:rsidRDefault="009C456B" w:rsidP="009C456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40537C2" w14:textId="77777777" w:rsidR="009C456B" w:rsidRDefault="009C456B" w:rsidP="009C456B">
      <w:pPr>
        <w:tabs>
          <w:tab w:val="left" w:pos="0"/>
          <w:tab w:val="left" w:pos="851"/>
          <w:tab w:val="left" w:pos="992"/>
          <w:tab w:val="left" w:pos="1134"/>
        </w:tabs>
        <w:spacing w:line="276" w:lineRule="auto"/>
        <w:jc w:val="both"/>
        <w:rPr>
          <w:rFonts w:eastAsia="Arial"/>
          <w:b/>
          <w:bCs/>
        </w:rPr>
      </w:pPr>
    </w:p>
    <w:p w14:paraId="4738CC7E"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909CE65"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83FE39D" w14:textId="77777777" w:rsidR="009C456B" w:rsidRDefault="009C456B" w:rsidP="009C456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60BDF98" w14:textId="77777777" w:rsidR="009C456B" w:rsidRDefault="009C456B" w:rsidP="009C456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08D90BB" w14:textId="77777777" w:rsidR="009C456B" w:rsidRDefault="009C456B" w:rsidP="009C456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1F6067D" w14:textId="77777777" w:rsidR="009C456B" w:rsidRDefault="009C456B" w:rsidP="009C456B">
      <w:pPr>
        <w:tabs>
          <w:tab w:val="left" w:pos="567"/>
        </w:tabs>
        <w:spacing w:line="276" w:lineRule="auto"/>
        <w:jc w:val="both"/>
        <w:textAlignment w:val="baseline"/>
        <w:rPr>
          <w:b/>
          <w:bCs/>
        </w:rPr>
      </w:pPr>
    </w:p>
    <w:p w14:paraId="7663B7DB"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A915394"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403AE4"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F202CC6"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06269A4"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A7B9DE2"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64B0C2"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8DDCB28"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FC79EB7"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8209C83"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w:t>
      </w:r>
      <w:r>
        <w:rPr>
          <w:rFonts w:eastAsia="Arial"/>
        </w:rPr>
        <w:lastRenderedPageBreak/>
        <w:t xml:space="preserve">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62112C0" w14:textId="77777777" w:rsidR="009C456B" w:rsidRDefault="009C456B" w:rsidP="009C456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DD91C54" w14:textId="77777777" w:rsidR="009C456B" w:rsidRDefault="009C456B" w:rsidP="009C456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208E6A"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50478C8"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79A8FA8"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p>
    <w:p w14:paraId="7F861BA9"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6E01782" w14:textId="77777777" w:rsidR="009C456B" w:rsidRDefault="009C456B" w:rsidP="009C456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DF2AC77"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1CF540F"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9D87C9E"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31A9F0"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95155A5" w14:textId="77777777" w:rsidR="009C456B" w:rsidRDefault="009C456B" w:rsidP="009C456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04F85A3" w14:textId="77777777" w:rsidR="009C456B" w:rsidRDefault="009C456B" w:rsidP="009C456B">
      <w:pPr>
        <w:rPr>
          <w:rFonts w:eastAsia="MS Mincho"/>
          <w:i/>
          <w:iCs/>
          <w:sz w:val="20"/>
        </w:rPr>
      </w:pPr>
      <w:r>
        <w:rPr>
          <w:rFonts w:eastAsia="MS Mincho"/>
          <w:i/>
          <w:iCs/>
          <w:sz w:val="20"/>
        </w:rPr>
        <w:t>Papildyta papunkčiu:</w:t>
      </w:r>
    </w:p>
    <w:p w14:paraId="15C6B13C" w14:textId="77777777" w:rsidR="009C456B" w:rsidRDefault="009C456B" w:rsidP="009C456B">
      <w:pPr>
        <w:jc w:val="both"/>
        <w:rPr>
          <w:rFonts w:eastAsia="MS Mincho"/>
          <w:i/>
          <w:iCs/>
          <w:sz w:val="20"/>
        </w:rPr>
      </w:pPr>
      <w:r>
        <w:rPr>
          <w:rFonts w:eastAsia="MS Mincho"/>
          <w:i/>
          <w:iCs/>
          <w:sz w:val="20"/>
        </w:rPr>
        <w:t xml:space="preserve">Nr. </w:t>
      </w:r>
      <w:hyperlink r:id="rId15"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0289F74F" w14:textId="77777777" w:rsidR="009C456B" w:rsidRDefault="009C456B" w:rsidP="009C456B"/>
    <w:p w14:paraId="01E14122"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98C6802"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7ED71B"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F0F1CD2" w14:textId="77777777" w:rsidR="009C456B" w:rsidRDefault="009C456B" w:rsidP="009C456B">
      <w:pPr>
        <w:widowControl w:val="0"/>
        <w:tabs>
          <w:tab w:val="left" w:pos="567"/>
          <w:tab w:val="left" w:pos="851"/>
          <w:tab w:val="left" w:pos="992"/>
          <w:tab w:val="left" w:pos="1134"/>
        </w:tabs>
        <w:spacing w:line="276" w:lineRule="auto"/>
        <w:jc w:val="both"/>
        <w:rPr>
          <w:rFonts w:eastAsia="Cambria"/>
        </w:rPr>
      </w:pPr>
      <w:r>
        <w:rPr>
          <w:rFonts w:eastAsia="Cambria"/>
        </w:rPr>
        <w:lastRenderedPageBreak/>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1D1815A" w14:textId="77777777" w:rsidR="009C456B" w:rsidRDefault="009C456B" w:rsidP="009C456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5C241A"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2E1BB15" w14:textId="77777777" w:rsidR="009C456B" w:rsidRDefault="009C456B" w:rsidP="009C456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D2F2F6"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BFBB81" w14:textId="77777777" w:rsidR="009C456B" w:rsidRDefault="009C456B" w:rsidP="009C456B">
      <w:pPr>
        <w:widowControl w:val="0"/>
        <w:tabs>
          <w:tab w:val="left" w:pos="567"/>
          <w:tab w:val="left" w:pos="851"/>
          <w:tab w:val="left" w:pos="992"/>
          <w:tab w:val="left" w:pos="1134"/>
        </w:tabs>
        <w:spacing w:line="276" w:lineRule="auto"/>
        <w:jc w:val="both"/>
        <w:rPr>
          <w:rFonts w:eastAsia="Arial"/>
          <w:b/>
          <w:bCs/>
        </w:rPr>
      </w:pPr>
    </w:p>
    <w:p w14:paraId="79893287"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F647030"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30A0C0"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393D23F"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8F59554"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6E7436"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86CF40A"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DAF4DC" w14:textId="77777777" w:rsidR="009C456B" w:rsidRDefault="009C456B" w:rsidP="009C456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8F04B80"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8D5473"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9EDAFA4"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E782E0D"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38B6BC8"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B2C74D"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394A12D"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7F80AC5" w14:textId="77777777" w:rsidR="009C456B" w:rsidRDefault="009C456B" w:rsidP="009C456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1C21616" w14:textId="77777777" w:rsidR="009C456B" w:rsidRDefault="009C456B" w:rsidP="009C456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DD620C1" w14:textId="77777777" w:rsidR="009C456B" w:rsidRDefault="009C456B" w:rsidP="009C456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AB3995B" w14:textId="77777777" w:rsidR="009C456B" w:rsidRDefault="009C456B" w:rsidP="009C456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70EFAAB" w14:textId="77777777" w:rsidR="009C456B" w:rsidRDefault="009C456B" w:rsidP="009C456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4B35E52" w14:textId="77777777" w:rsidR="009C456B" w:rsidRDefault="009C456B" w:rsidP="009C456B">
      <w:pPr>
        <w:tabs>
          <w:tab w:val="left" w:pos="567"/>
        </w:tabs>
        <w:spacing w:line="276" w:lineRule="auto"/>
        <w:jc w:val="both"/>
        <w:textAlignment w:val="baseline"/>
      </w:pPr>
      <w:r>
        <w:t>21.2.4. ne dėl Pirkėjo kaltės vėluoja kitos Pirkėjo pirkimo sutarties, turinčios tiesioginės įtakos šiai Sutarčiai, vykdymas;</w:t>
      </w:r>
    </w:p>
    <w:p w14:paraId="40362E5B" w14:textId="77777777" w:rsidR="009C456B" w:rsidRDefault="009C456B" w:rsidP="009C456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99D263B" w14:textId="77777777" w:rsidR="009C456B" w:rsidRDefault="009C456B" w:rsidP="009C456B">
      <w:pPr>
        <w:tabs>
          <w:tab w:val="left" w:pos="567"/>
        </w:tabs>
        <w:spacing w:line="276" w:lineRule="auto"/>
        <w:jc w:val="both"/>
        <w:textAlignment w:val="baseline"/>
      </w:pPr>
      <w:r>
        <w:t>21.2.6. pasikeitus galiojančiam teisės aktui ar įsigaliojus naujam teisės aktui, kuris turi įtakos šios Sutarties vykdymui;</w:t>
      </w:r>
    </w:p>
    <w:p w14:paraId="1CD0A916" w14:textId="77777777" w:rsidR="009C456B" w:rsidRDefault="009C456B" w:rsidP="009C456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BF36A04" w14:textId="77777777" w:rsidR="009C456B" w:rsidRDefault="009C456B" w:rsidP="009C456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436D7B3" w14:textId="77777777" w:rsidR="009C456B" w:rsidRDefault="009C456B" w:rsidP="009C456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6FDA301" w14:textId="77777777" w:rsidR="009C456B" w:rsidRDefault="009C456B" w:rsidP="009C456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B6320F3" w14:textId="77777777" w:rsidR="009C456B" w:rsidRDefault="009C456B" w:rsidP="009C456B">
      <w:pPr>
        <w:tabs>
          <w:tab w:val="left" w:pos="567"/>
        </w:tabs>
        <w:spacing w:line="276" w:lineRule="auto"/>
        <w:jc w:val="both"/>
        <w:textAlignment w:val="baseline"/>
      </w:pPr>
      <w:r>
        <w:t>21.5. Sutartinių įsipareigojimų vykdymas gali būti stabdomas tik Sutarties galiojimo laikotarpiu tokia tvarka:</w:t>
      </w:r>
    </w:p>
    <w:p w14:paraId="44F3DDF9" w14:textId="77777777" w:rsidR="009C456B" w:rsidRDefault="009C456B" w:rsidP="009C456B">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w:t>
      </w:r>
      <w:r>
        <w:lastRenderedPageBreak/>
        <w:t>vykdymo stabdymo. Tiekėjui nepateikus konkrečių argumentų, faktų, pagrįstų įrodymais, Pirkėjas turi teisę raštu atsisakyti patvirtinti sustabdymą;</w:t>
      </w:r>
    </w:p>
    <w:p w14:paraId="5A976F2C" w14:textId="77777777" w:rsidR="009C456B" w:rsidRDefault="009C456B" w:rsidP="009C456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E90E364" w14:textId="77777777" w:rsidR="009C456B" w:rsidRDefault="009C456B" w:rsidP="009C456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7706F90" w14:textId="77777777" w:rsidR="009C456B" w:rsidRDefault="009C456B" w:rsidP="009C456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74A115" w14:textId="77777777" w:rsidR="009C456B" w:rsidRDefault="009C456B" w:rsidP="009C456B">
      <w:pPr>
        <w:spacing w:line="276" w:lineRule="auto"/>
        <w:jc w:val="both"/>
      </w:pPr>
      <w:r>
        <w:t>21.7. Sutartinių įsipareigojimų vykdymas sustabdomas ne ilgesniam kaip konkrečios, pagrįstos aplinkybės egzistavimo laikotarpiui.</w:t>
      </w:r>
    </w:p>
    <w:p w14:paraId="48547E31" w14:textId="77777777" w:rsidR="009C456B" w:rsidRDefault="009C456B" w:rsidP="009C456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C79F64A" w14:textId="77777777" w:rsidR="009C456B" w:rsidRDefault="009C456B" w:rsidP="009C456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DEA6295" w14:textId="77777777" w:rsidR="009C456B" w:rsidRDefault="009C456B" w:rsidP="009C456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D49E9C" w14:textId="77777777" w:rsidR="009C456B" w:rsidRDefault="009C456B" w:rsidP="009C456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ED58E27" w14:textId="77777777" w:rsidR="009C456B" w:rsidRDefault="009C456B" w:rsidP="009C456B">
      <w:pPr>
        <w:tabs>
          <w:tab w:val="left" w:pos="567"/>
        </w:tabs>
        <w:spacing w:line="276" w:lineRule="auto"/>
        <w:jc w:val="both"/>
        <w:textAlignment w:val="baseline"/>
        <w:rPr>
          <w:b/>
          <w:bCs/>
        </w:rPr>
      </w:pPr>
    </w:p>
    <w:p w14:paraId="71BB52F2"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A69F384"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AFF47C" w14:textId="77777777" w:rsidR="009C456B" w:rsidRDefault="009C456B" w:rsidP="009C456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242F13F" w14:textId="77777777" w:rsidR="009C456B" w:rsidRDefault="009C456B" w:rsidP="009C456B">
      <w:pPr>
        <w:tabs>
          <w:tab w:val="left" w:pos="567"/>
          <w:tab w:val="left" w:pos="851"/>
          <w:tab w:val="left" w:pos="992"/>
          <w:tab w:val="left" w:pos="1134"/>
        </w:tabs>
        <w:spacing w:line="276" w:lineRule="auto"/>
        <w:jc w:val="both"/>
        <w:rPr>
          <w:rFonts w:eastAsia="Cambria"/>
          <w:b/>
          <w:bCs/>
        </w:rPr>
      </w:pPr>
    </w:p>
    <w:p w14:paraId="4D2DBA34"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E4D3F32"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7E46FE" w14:textId="77777777" w:rsidR="009C456B" w:rsidRDefault="009C456B" w:rsidP="009C456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B76526C" w14:textId="77777777" w:rsidR="009C456B" w:rsidRDefault="009C456B" w:rsidP="009C456B">
      <w:pPr>
        <w:tabs>
          <w:tab w:val="left" w:pos="567"/>
        </w:tabs>
        <w:spacing w:line="276" w:lineRule="auto"/>
        <w:jc w:val="both"/>
        <w:textAlignment w:val="baseline"/>
      </w:pPr>
      <w:r>
        <w:t xml:space="preserve">22.1.2. Pretenziją gavusi Šalis privalo nedelsdama, bet ne vėliau nei per 5 (penkias) darbo dienas, atsakyti į pretenziją ir nurodyti, kokių priemonių imsis siekdama ištaisyti pažeidimą per pretenzijoje </w:t>
      </w:r>
      <w:r>
        <w:lastRenderedPageBreak/>
        <w:t>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544AC0A" w14:textId="77777777" w:rsidR="009C456B" w:rsidRDefault="009C456B" w:rsidP="009C456B">
      <w:pPr>
        <w:tabs>
          <w:tab w:val="left" w:pos="567"/>
        </w:tabs>
        <w:spacing w:line="276" w:lineRule="auto"/>
        <w:jc w:val="both"/>
        <w:textAlignment w:val="baseline"/>
        <w:rPr>
          <w:b/>
          <w:bCs/>
        </w:rPr>
      </w:pPr>
    </w:p>
    <w:p w14:paraId="5688B4F4"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592CCC1"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C5F954" w14:textId="77777777" w:rsidR="009C456B" w:rsidRDefault="009C456B" w:rsidP="009C456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4FAF6F6" w14:textId="77777777" w:rsidR="009C456B" w:rsidRDefault="009C456B" w:rsidP="009C456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AE1277D" w14:textId="77777777" w:rsidR="009C456B" w:rsidRDefault="009C456B" w:rsidP="009C456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AB4C473" w14:textId="77777777" w:rsidR="009C456B" w:rsidRDefault="009C456B" w:rsidP="009C456B">
      <w:pPr>
        <w:tabs>
          <w:tab w:val="left" w:pos="567"/>
        </w:tabs>
        <w:spacing w:line="276" w:lineRule="auto"/>
        <w:jc w:val="both"/>
      </w:pPr>
      <w:r>
        <w:t>22.2.2.2. Tiekėjo padėtis pasikeičia ir jis atitinka pirkimo dokumentuose nustatytą pašalinimo pagrindą;</w:t>
      </w:r>
    </w:p>
    <w:p w14:paraId="53E121AE" w14:textId="77777777" w:rsidR="009C456B" w:rsidRDefault="009C456B" w:rsidP="009C456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ED5E8FF" w14:textId="77777777" w:rsidR="009C456B" w:rsidRDefault="009C456B" w:rsidP="009C456B">
      <w:pPr>
        <w:tabs>
          <w:tab w:val="left" w:pos="567"/>
        </w:tabs>
        <w:spacing w:line="276" w:lineRule="auto"/>
        <w:jc w:val="both"/>
        <w:textAlignment w:val="baseline"/>
      </w:pPr>
      <w:r>
        <w:t>22.2.2.4. Pirkėjas nusprendžia nebevykdyti veiklos, kurios vykdymui Sutartimi įsigyjamos Paslaugos ir Sutarties poreikis išnyksta;</w:t>
      </w:r>
    </w:p>
    <w:p w14:paraId="6F588834" w14:textId="77777777" w:rsidR="009C456B" w:rsidRDefault="009C456B" w:rsidP="009C456B">
      <w:pPr>
        <w:tabs>
          <w:tab w:val="left" w:pos="567"/>
        </w:tabs>
        <w:spacing w:line="276" w:lineRule="auto"/>
        <w:jc w:val="both"/>
        <w:textAlignment w:val="baseline"/>
      </w:pPr>
      <w:r>
        <w:t>22.2.2.5. Pirkėjo valdymo organas priima sprendimą, dėl kurio Sutarties poreikis išnyksta;</w:t>
      </w:r>
    </w:p>
    <w:p w14:paraId="326E1F9D" w14:textId="77777777" w:rsidR="009C456B" w:rsidRDefault="009C456B" w:rsidP="009C456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5BF9317" w14:textId="77777777" w:rsidR="009C456B" w:rsidRDefault="009C456B" w:rsidP="009C456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17AB704" w14:textId="77777777" w:rsidR="009C456B" w:rsidRDefault="009C456B" w:rsidP="009C456B">
      <w:pPr>
        <w:tabs>
          <w:tab w:val="left" w:pos="567"/>
        </w:tabs>
        <w:spacing w:line="276" w:lineRule="auto"/>
        <w:jc w:val="both"/>
        <w:textAlignment w:val="baseline"/>
      </w:pPr>
      <w:r>
        <w:t xml:space="preserve">22.2.2.8. nebelieka perkamų </w:t>
      </w:r>
      <w:r>
        <w:rPr>
          <w:rFonts w:eastAsia="Arial"/>
        </w:rPr>
        <w:t>Paslaugų</w:t>
      </w:r>
      <w:r>
        <w:t xml:space="preserve"> poreikio;</w:t>
      </w:r>
    </w:p>
    <w:p w14:paraId="3BCBF03E" w14:textId="77777777" w:rsidR="009C456B" w:rsidRDefault="009C456B" w:rsidP="009C456B">
      <w:pPr>
        <w:tabs>
          <w:tab w:val="left" w:pos="567"/>
        </w:tabs>
        <w:spacing w:line="276" w:lineRule="auto"/>
        <w:jc w:val="both"/>
        <w:textAlignment w:val="baseline"/>
      </w:pPr>
      <w:r>
        <w:t>22.2.2.9. Pirkėjas iš pirkimų priežiūrą atliekančių institucijų gauna nurodymą ar rekomendaciją nutraukti Sutartį;</w:t>
      </w:r>
    </w:p>
    <w:p w14:paraId="19CC418F" w14:textId="77777777" w:rsidR="009C456B" w:rsidRDefault="009C456B" w:rsidP="009C456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BFBC5EB" w14:textId="77777777" w:rsidR="009C456B" w:rsidRDefault="009C456B" w:rsidP="009C456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4E4A057" w14:textId="77777777" w:rsidR="009C456B" w:rsidRDefault="009C456B" w:rsidP="009C456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1E7E686" w14:textId="77777777" w:rsidR="009C456B" w:rsidRDefault="009C456B" w:rsidP="009C456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8837001" w14:textId="77777777" w:rsidR="009C456B" w:rsidRDefault="009C456B" w:rsidP="009C456B">
      <w:pPr>
        <w:tabs>
          <w:tab w:val="left" w:pos="567"/>
        </w:tabs>
        <w:spacing w:line="276" w:lineRule="auto"/>
        <w:jc w:val="both"/>
        <w:textAlignment w:val="baseline"/>
        <w:rPr>
          <w:iCs/>
        </w:rPr>
      </w:pPr>
      <w:r>
        <w:rPr>
          <w:iCs/>
        </w:rPr>
        <w:t>22.2.2.14. paaiškėja VPĮ 37 straipsnio 8 dalyje ir (ar) 47 straipsnio 8 dalyje nurodytos aplinkybės.</w:t>
      </w:r>
    </w:p>
    <w:p w14:paraId="456CC196" w14:textId="77777777" w:rsidR="009C456B" w:rsidRDefault="009C456B" w:rsidP="009C456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84B6E8E" w14:textId="77777777" w:rsidR="009C456B" w:rsidRDefault="009C456B" w:rsidP="009C456B">
      <w:pPr>
        <w:tabs>
          <w:tab w:val="left" w:pos="567"/>
        </w:tabs>
        <w:spacing w:line="276" w:lineRule="auto"/>
        <w:jc w:val="both"/>
        <w:textAlignment w:val="baseline"/>
      </w:pPr>
      <w: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DD4057" w14:textId="77777777" w:rsidR="009C456B" w:rsidRDefault="009C456B" w:rsidP="009C456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2F9FBBC" w14:textId="77777777" w:rsidR="009C456B" w:rsidRDefault="009C456B" w:rsidP="009C456B">
      <w:pPr>
        <w:rPr>
          <w:rFonts w:eastAsia="MS Mincho"/>
          <w:i/>
          <w:iCs/>
          <w:sz w:val="20"/>
        </w:rPr>
      </w:pPr>
      <w:r>
        <w:rPr>
          <w:rFonts w:eastAsia="MS Mincho"/>
          <w:i/>
          <w:iCs/>
          <w:sz w:val="20"/>
        </w:rPr>
        <w:t>Papunkčio pakeitimai:</w:t>
      </w:r>
    </w:p>
    <w:p w14:paraId="0B3B22A2" w14:textId="77777777" w:rsidR="009C456B" w:rsidRDefault="009C456B" w:rsidP="009C456B">
      <w:pPr>
        <w:jc w:val="both"/>
        <w:rPr>
          <w:rFonts w:eastAsia="MS Mincho"/>
          <w:i/>
          <w:iCs/>
          <w:sz w:val="20"/>
        </w:rPr>
      </w:pPr>
      <w:r>
        <w:rPr>
          <w:rFonts w:eastAsia="MS Mincho"/>
          <w:i/>
          <w:iCs/>
          <w:sz w:val="20"/>
        </w:rPr>
        <w:t xml:space="preserve">Nr. </w:t>
      </w:r>
      <w:hyperlink r:id="rId16"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76AC5CCB" w14:textId="77777777" w:rsidR="009C456B" w:rsidRDefault="009C456B" w:rsidP="009C456B"/>
    <w:p w14:paraId="4D70BD93" w14:textId="77777777" w:rsidR="009C456B" w:rsidRDefault="009C456B" w:rsidP="009C456B">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925848B" w14:textId="77777777" w:rsidR="009C456B" w:rsidRDefault="009C456B" w:rsidP="009C456B">
      <w:pPr>
        <w:tabs>
          <w:tab w:val="left" w:pos="567"/>
        </w:tabs>
        <w:spacing w:line="276" w:lineRule="auto"/>
        <w:jc w:val="both"/>
        <w:textAlignment w:val="baseline"/>
      </w:pPr>
      <w:r>
        <w:t>22.2.7. Sutartis laikoma nutraukta kitą dieną po to, kai pasibaigia įspėjimo apie Sutarties nutraukimą terminas.</w:t>
      </w:r>
    </w:p>
    <w:p w14:paraId="2F5AC807" w14:textId="77777777" w:rsidR="009C456B" w:rsidRDefault="009C456B" w:rsidP="009C456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8B86E03" w14:textId="77777777" w:rsidR="009C456B" w:rsidRDefault="009C456B" w:rsidP="009C456B">
      <w:pPr>
        <w:tabs>
          <w:tab w:val="left" w:pos="567"/>
        </w:tabs>
        <w:spacing w:line="276" w:lineRule="auto"/>
        <w:jc w:val="both"/>
        <w:textAlignment w:val="baseline"/>
        <w:rPr>
          <w:b/>
          <w:bCs/>
        </w:rPr>
      </w:pPr>
    </w:p>
    <w:p w14:paraId="66614F24"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E26010E" w14:textId="77777777" w:rsidR="009C456B" w:rsidRDefault="009C456B" w:rsidP="009C45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033BEB" w14:textId="77777777" w:rsidR="009C456B" w:rsidRDefault="009C456B" w:rsidP="009C456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E1E8B4D" w14:textId="77777777" w:rsidR="009C456B" w:rsidRDefault="009C456B" w:rsidP="009C456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4D2D626" w14:textId="77777777" w:rsidR="009C456B" w:rsidRDefault="009C456B" w:rsidP="009C456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6E4D18" w14:textId="77777777" w:rsidR="009C456B" w:rsidRDefault="009C456B" w:rsidP="009C456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D904AA9" w14:textId="77777777" w:rsidR="009C456B" w:rsidRDefault="009C456B" w:rsidP="009C456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38D3766" w14:textId="77777777" w:rsidR="009C456B" w:rsidRDefault="009C456B" w:rsidP="009C456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B92FD39" w14:textId="77777777" w:rsidR="009C456B" w:rsidRDefault="009C456B" w:rsidP="009C456B">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51096440" w14:textId="77777777" w:rsidR="009C456B" w:rsidRDefault="009C456B" w:rsidP="009C456B">
      <w:pPr>
        <w:rPr>
          <w:rFonts w:eastAsia="MS Mincho"/>
          <w:i/>
          <w:iCs/>
          <w:sz w:val="20"/>
        </w:rPr>
      </w:pPr>
      <w:r>
        <w:rPr>
          <w:rFonts w:eastAsia="MS Mincho"/>
          <w:i/>
          <w:iCs/>
          <w:sz w:val="20"/>
        </w:rPr>
        <w:t>Papunkčio pakeitimai:</w:t>
      </w:r>
    </w:p>
    <w:p w14:paraId="7057BE7E" w14:textId="77777777" w:rsidR="009C456B" w:rsidRDefault="009C456B" w:rsidP="009C456B">
      <w:pPr>
        <w:jc w:val="both"/>
        <w:rPr>
          <w:rFonts w:eastAsia="MS Mincho"/>
          <w:i/>
          <w:iCs/>
          <w:sz w:val="20"/>
        </w:rPr>
      </w:pPr>
      <w:r>
        <w:rPr>
          <w:rFonts w:eastAsia="MS Mincho"/>
          <w:i/>
          <w:iCs/>
          <w:sz w:val="20"/>
        </w:rPr>
        <w:t xml:space="preserve">Nr. </w:t>
      </w:r>
      <w:hyperlink r:id="rId17"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7133E068" w14:textId="77777777" w:rsidR="009C456B" w:rsidRDefault="009C456B" w:rsidP="009C456B"/>
    <w:p w14:paraId="6E34E0B4" w14:textId="77777777" w:rsidR="009C456B" w:rsidRDefault="009C456B" w:rsidP="009C456B">
      <w:pPr>
        <w:tabs>
          <w:tab w:val="left" w:pos="567"/>
        </w:tabs>
        <w:spacing w:line="276" w:lineRule="auto"/>
        <w:jc w:val="both"/>
        <w:textAlignment w:val="baseline"/>
      </w:pPr>
      <w:r>
        <w:t>22.3.6. Sutartis laikoma nutraukta kitą dieną po to, kai pasibaigia įspėjimo apie Sutarties nutraukimą terminas.</w:t>
      </w:r>
    </w:p>
    <w:p w14:paraId="7D9D3B05" w14:textId="77777777" w:rsidR="009C456B" w:rsidRDefault="009C456B" w:rsidP="009C456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3EE22BC" w14:textId="77777777" w:rsidR="009C456B" w:rsidRDefault="009C456B" w:rsidP="009C456B">
      <w:pPr>
        <w:tabs>
          <w:tab w:val="left" w:pos="567"/>
        </w:tabs>
        <w:spacing w:line="276" w:lineRule="auto"/>
        <w:jc w:val="both"/>
        <w:textAlignment w:val="baseline"/>
        <w:rPr>
          <w:b/>
          <w:bCs/>
        </w:rPr>
      </w:pPr>
    </w:p>
    <w:p w14:paraId="31B739C6"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D30329A" w14:textId="77777777" w:rsidR="009C456B" w:rsidRDefault="009C456B" w:rsidP="009C45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121756" w14:textId="77777777" w:rsidR="009C456B" w:rsidRDefault="009C456B" w:rsidP="009C456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A160C77" w14:textId="77777777" w:rsidR="009C456B" w:rsidRDefault="009C456B" w:rsidP="009C456B">
      <w:pPr>
        <w:tabs>
          <w:tab w:val="left" w:pos="567"/>
        </w:tabs>
        <w:spacing w:line="276" w:lineRule="auto"/>
        <w:jc w:val="both"/>
        <w:textAlignment w:val="baseline"/>
      </w:pPr>
      <w:r>
        <w:t>22.4.2. Nutraukus Sutartį, Šalys privalo:</w:t>
      </w:r>
    </w:p>
    <w:p w14:paraId="1AE92359" w14:textId="77777777" w:rsidR="009C456B" w:rsidRDefault="009C456B" w:rsidP="009C456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CFDD94E" w14:textId="77777777" w:rsidR="009C456B" w:rsidRDefault="009C456B" w:rsidP="009C456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1868C95" w14:textId="77777777" w:rsidR="009C456B" w:rsidRDefault="009C456B" w:rsidP="009C456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1CC04BA" w14:textId="77777777" w:rsidR="009C456B" w:rsidRDefault="009C456B" w:rsidP="009C456B">
      <w:pPr>
        <w:tabs>
          <w:tab w:val="left" w:pos="567"/>
        </w:tabs>
        <w:spacing w:line="276" w:lineRule="auto"/>
        <w:jc w:val="both"/>
        <w:textAlignment w:val="baseline"/>
        <w:rPr>
          <w:b/>
          <w:bCs/>
        </w:rPr>
      </w:pPr>
    </w:p>
    <w:p w14:paraId="5ADE09D1"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32B8440"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7D3F41" w14:textId="77777777" w:rsidR="009C456B" w:rsidRDefault="009C456B" w:rsidP="009C456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F05656" w14:textId="77777777" w:rsidR="009C456B" w:rsidRDefault="009C456B" w:rsidP="009C456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12D0426" w14:textId="77777777" w:rsidR="009C456B" w:rsidRDefault="009C456B" w:rsidP="009C456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04F6A7" w14:textId="77777777" w:rsidR="009C456B" w:rsidRDefault="009C456B" w:rsidP="009C456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4773E21" w14:textId="77777777" w:rsidR="009C456B" w:rsidRDefault="009C456B" w:rsidP="009C456B">
      <w:pPr>
        <w:spacing w:line="276" w:lineRule="auto"/>
        <w:jc w:val="both"/>
      </w:pPr>
      <w:r>
        <w:t>23.1.4. Šalys sudarė rašytinį Susitarimą prie Sutarties dėl prekių keitimo.</w:t>
      </w:r>
    </w:p>
    <w:p w14:paraId="1D97738C" w14:textId="77777777" w:rsidR="009C456B" w:rsidRDefault="009C456B" w:rsidP="009C456B">
      <w:pPr>
        <w:spacing w:line="276" w:lineRule="auto"/>
        <w:jc w:val="both"/>
      </w:pPr>
      <w:r>
        <w:lastRenderedPageBreak/>
        <w:t>23.2. Šiame Bendrųjų sąlygų skyriuje nurodytu atveju prekės turi būti pristatytos už ne didesnę nei pasiūlyme nurodytą kainą.</w:t>
      </w:r>
    </w:p>
    <w:p w14:paraId="56388991"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20252FF"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E36D9E0"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9514D07" w14:textId="77777777" w:rsidR="009C456B" w:rsidRDefault="009C456B" w:rsidP="009C456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F04D98A" w14:textId="77777777" w:rsidR="009C456B" w:rsidRDefault="009C456B" w:rsidP="009C456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81A4E5D" w14:textId="77777777" w:rsidR="009C456B" w:rsidRDefault="009C456B" w:rsidP="009C456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43D0759" w14:textId="77777777" w:rsidR="009C456B" w:rsidRDefault="009C456B" w:rsidP="009C456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44FB8B2" w14:textId="77777777" w:rsidR="009C456B" w:rsidRDefault="009C456B" w:rsidP="009C456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16D7CED" w14:textId="77777777" w:rsidR="009C456B" w:rsidRDefault="009C456B" w:rsidP="009C456B">
      <w:pPr>
        <w:widowControl w:val="0"/>
        <w:tabs>
          <w:tab w:val="left" w:pos="0"/>
          <w:tab w:val="left" w:pos="851"/>
          <w:tab w:val="left" w:pos="992"/>
          <w:tab w:val="left" w:pos="1134"/>
        </w:tabs>
        <w:spacing w:line="276" w:lineRule="auto"/>
        <w:jc w:val="both"/>
        <w:rPr>
          <w:rFonts w:eastAsia="Arial"/>
          <w:b/>
          <w:bCs/>
        </w:rPr>
      </w:pPr>
    </w:p>
    <w:p w14:paraId="505E581A"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E66CCA3" w14:textId="77777777" w:rsidR="009C456B" w:rsidRDefault="009C456B" w:rsidP="009C45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8C57855" w14:textId="77777777" w:rsidR="009C456B" w:rsidRDefault="009C456B" w:rsidP="009C456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AA63D08" w14:textId="77777777" w:rsidR="009C456B" w:rsidRDefault="009C456B" w:rsidP="009C456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68021D0" w14:textId="77777777" w:rsidR="009C456B" w:rsidRDefault="009C456B" w:rsidP="009C456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D5EECDF" w14:textId="77777777" w:rsidR="007A4CA6" w:rsidRDefault="007A4CA6"/>
    <w:sectPr w:rsidR="007A4CA6" w:rsidSect="00EE2E31">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56B"/>
    <w:rsid w:val="000045F2"/>
    <w:rsid w:val="001C4F24"/>
    <w:rsid w:val="004962E7"/>
    <w:rsid w:val="00583D3E"/>
    <w:rsid w:val="00585750"/>
    <w:rsid w:val="0069723F"/>
    <w:rsid w:val="007A4CA6"/>
    <w:rsid w:val="008624BD"/>
    <w:rsid w:val="008F4FA3"/>
    <w:rsid w:val="0091235B"/>
    <w:rsid w:val="00987ABA"/>
    <w:rsid w:val="009C456B"/>
    <w:rsid w:val="009F034E"/>
    <w:rsid w:val="00AE1171"/>
    <w:rsid w:val="00AF0577"/>
    <w:rsid w:val="00BB27F2"/>
    <w:rsid w:val="00EE2E31"/>
    <w:rsid w:val="00EE360A"/>
    <w:rsid w:val="00F500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B7883"/>
  <w15:chartTrackingRefBased/>
  <w15:docId w15:val="{564C8366-5444-4D55-A2AF-4885EC668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56B"/>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9C456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C456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C456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C456B"/>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9C456B"/>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9C456B"/>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9C456B"/>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9C456B"/>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9C456B"/>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45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C45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C45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C45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C45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C45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45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45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456B"/>
    <w:rPr>
      <w:rFonts w:eastAsiaTheme="majorEastAsia" w:cstheme="majorBidi"/>
      <w:color w:val="272727" w:themeColor="text1" w:themeTint="D8"/>
    </w:rPr>
  </w:style>
  <w:style w:type="paragraph" w:styleId="Title">
    <w:name w:val="Title"/>
    <w:basedOn w:val="Normal"/>
    <w:next w:val="Normal"/>
    <w:link w:val="TitleChar"/>
    <w:uiPriority w:val="10"/>
    <w:qFormat/>
    <w:rsid w:val="009C456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C45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456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C45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456B"/>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9C456B"/>
    <w:rPr>
      <w:i/>
      <w:iCs/>
      <w:color w:val="404040" w:themeColor="text1" w:themeTint="BF"/>
    </w:rPr>
  </w:style>
  <w:style w:type="paragraph" w:styleId="ListParagraph">
    <w:name w:val="List Paragraph"/>
    <w:basedOn w:val="Normal"/>
    <w:uiPriority w:val="34"/>
    <w:qFormat/>
    <w:rsid w:val="009C456B"/>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9C456B"/>
    <w:rPr>
      <w:i/>
      <w:iCs/>
      <w:color w:val="0F4761" w:themeColor="accent1" w:themeShade="BF"/>
    </w:rPr>
  </w:style>
  <w:style w:type="paragraph" w:styleId="IntenseQuote">
    <w:name w:val="Intense Quote"/>
    <w:basedOn w:val="Normal"/>
    <w:next w:val="Normal"/>
    <w:link w:val="IntenseQuoteChar"/>
    <w:uiPriority w:val="30"/>
    <w:qFormat/>
    <w:rsid w:val="009C456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9C456B"/>
    <w:rPr>
      <w:i/>
      <w:iCs/>
      <w:color w:val="0F4761" w:themeColor="accent1" w:themeShade="BF"/>
    </w:rPr>
  </w:style>
  <w:style w:type="character" w:styleId="IntenseReference">
    <w:name w:val="Intense Reference"/>
    <w:basedOn w:val="DefaultParagraphFont"/>
    <w:uiPriority w:val="32"/>
    <w:qFormat/>
    <w:rsid w:val="009C456B"/>
    <w:rPr>
      <w:b/>
      <w:bCs/>
      <w:smallCaps/>
      <w:color w:val="0F4761" w:themeColor="accent1" w:themeShade="BF"/>
      <w:spacing w:val="5"/>
    </w:rPr>
  </w:style>
  <w:style w:type="paragraph" w:styleId="Revision">
    <w:name w:val="Revision"/>
    <w:hidden/>
    <w:uiPriority w:val="99"/>
    <w:semiHidden/>
    <w:rsid w:val="001C4F24"/>
    <w:pPr>
      <w:spacing w:after="0" w:line="240" w:lineRule="auto"/>
    </w:pPr>
    <w:rPr>
      <w:rFonts w:ascii="Times New Roman" w:eastAsia="Times New Roman" w:hAnsi="Times New Roman" w:cs="Times New Roman"/>
      <w:kern w:val="0"/>
      <w:szCs w:val="20"/>
      <w14:ligatures w14:val="none"/>
    </w:rPr>
  </w:style>
  <w:style w:type="table" w:styleId="TableGrid">
    <w:name w:val="Table Grid"/>
    <w:basedOn w:val="TableNormal"/>
    <w:rsid w:val="00F50070"/>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5dc3e8a01c1011f08fdabd4950271e2c" TargetMode="External"/><Relationship Id="rId13" Type="http://schemas.openxmlformats.org/officeDocument/2006/relationships/hyperlink" Target="https://www.e-tar.lt/portal/legalAct.html?documentId=5dc3e8a01c1011f08fdabd4950271e2c"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www.e-tar.lt/portal/legalAct.html?documentId=5dc3e8a01c1011f08fdabd4950271e2c" TargetMode="Externa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tar.lt/portal/legalAct.html?documentId=5dc3e8a01c1011f08fdabd4950271e2c" TargetMode="External"/><Relationship Id="rId5" Type="http://schemas.openxmlformats.org/officeDocument/2006/relationships/settings" Target="settings.xml"/><Relationship Id="rId15" Type="http://schemas.openxmlformats.org/officeDocument/2006/relationships/hyperlink" Target="https://www.e-tar.lt/portal/legalAct.html?documentId=5dc3e8a01c1011f08fdabd4950271e2c" TargetMode="External"/><Relationship Id="rId10" Type="http://schemas.openxmlformats.org/officeDocument/2006/relationships/hyperlink" Target="https://www.e-tar.lt/portal/legalAct.html?documentId=5dc3e8a01c1011f08fdabd4950271e2c"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e-tar.lt/portal/legalAct.html?documentId=5dc3e8a01c1011f08fdabd4950271e2c" TargetMode="External"/><Relationship Id="rId14"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6AE054-A0A0-46AD-97FA-F7C3EB3664D5}">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6BFFD8E8-3BB5-4B52-9A1C-091A2868E2D6}"/>
</file>

<file path=customXml/itemProps3.xml><?xml version="1.0" encoding="utf-8"?>
<ds:datastoreItem xmlns:ds="http://schemas.openxmlformats.org/officeDocument/2006/customXml" ds:itemID="{D42DEAF6-3C4B-429F-8DD7-E820AC37C0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11221</Words>
  <Characters>80013</Characters>
  <DocSecurity>0</DocSecurity>
  <Lines>1230</Lines>
  <Paragraphs>465</Paragraphs>
  <ScaleCrop>false</ScaleCrop>
  <Company/>
  <LinksUpToDate>false</LinksUpToDate>
  <CharactersWithSpaces>90769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2026-08-12T13:06:00Z</dcterms:created>
  <dcterms:modified xsi:type="dcterms:W3CDTF">2026-08-12T13:08:00Z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5" name="docLang">
    <vt:lpwstr>lt</vt:lpwstr>
  </property>
</Properties>
</file>